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FE1" w:rsidRDefault="00D35FE1">
      <w:pPr>
        <w:autoSpaceDE w:val="0"/>
        <w:autoSpaceDN w:val="0"/>
        <w:spacing w:after="78" w:line="220" w:lineRule="exact"/>
      </w:pPr>
    </w:p>
    <w:p w:rsidR="00D35FE1" w:rsidRPr="00941521" w:rsidRDefault="008F01BC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D35FE1" w:rsidRPr="00941521" w:rsidRDefault="008F01BC">
      <w:pPr>
        <w:autoSpaceDE w:val="0"/>
        <w:autoSpaceDN w:val="0"/>
        <w:spacing w:before="670" w:after="0" w:line="230" w:lineRule="auto"/>
        <w:ind w:left="2286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D35FE1" w:rsidRPr="00941521" w:rsidRDefault="008F01BC">
      <w:pPr>
        <w:autoSpaceDE w:val="0"/>
        <w:autoSpaceDN w:val="0"/>
        <w:spacing w:before="670" w:after="0" w:line="230" w:lineRule="auto"/>
        <w:ind w:left="852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Исполнительный комитет Кайбицкого муниципального района Республики Татарстан</w:t>
      </w:r>
    </w:p>
    <w:p w:rsidR="00D35FE1" w:rsidRPr="00941521" w:rsidRDefault="008F01BC">
      <w:pPr>
        <w:autoSpaceDE w:val="0"/>
        <w:autoSpaceDN w:val="0"/>
        <w:spacing w:before="670" w:after="1376" w:line="230" w:lineRule="auto"/>
        <w:ind w:right="1632"/>
        <w:jc w:val="right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МБОУ «Большекайбицкая СОШ - центр образования»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82"/>
        <w:gridCol w:w="3800"/>
        <w:gridCol w:w="2880"/>
      </w:tblGrid>
      <w:tr w:rsidR="00D35FE1">
        <w:trPr>
          <w:trHeight w:hRule="exact" w:val="274"/>
        </w:trPr>
        <w:tc>
          <w:tcPr>
            <w:tcW w:w="2982" w:type="dxa"/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800" w:type="dxa"/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48" w:after="0" w:line="230" w:lineRule="auto"/>
              <w:ind w:left="5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2880" w:type="dxa"/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48" w:after="0" w:line="230" w:lineRule="auto"/>
              <w:ind w:left="2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D35FE1">
        <w:trPr>
          <w:trHeight w:hRule="exact" w:val="200"/>
        </w:trPr>
        <w:tc>
          <w:tcPr>
            <w:tcW w:w="2982" w:type="dxa"/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Руководитель ШМО</w:t>
            </w:r>
          </w:p>
        </w:tc>
        <w:tc>
          <w:tcPr>
            <w:tcW w:w="3800" w:type="dxa"/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after="0" w:line="230" w:lineRule="auto"/>
              <w:ind w:left="5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учебной</w:t>
            </w:r>
          </w:p>
        </w:tc>
        <w:tc>
          <w:tcPr>
            <w:tcW w:w="2880" w:type="dxa"/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after="0" w:line="230" w:lineRule="auto"/>
              <w:ind w:left="2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школы</w:t>
            </w:r>
          </w:p>
        </w:tc>
      </w:tr>
      <w:tr w:rsidR="00D35FE1">
        <w:trPr>
          <w:trHeight w:hRule="exact" w:val="400"/>
        </w:trPr>
        <w:tc>
          <w:tcPr>
            <w:tcW w:w="2982" w:type="dxa"/>
            <w:vMerge w:val="restart"/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________Хамидуллина А.Ф.</w:t>
            </w:r>
          </w:p>
        </w:tc>
        <w:tc>
          <w:tcPr>
            <w:tcW w:w="3800" w:type="dxa"/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after="0" w:line="230" w:lineRule="auto"/>
              <w:ind w:left="5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части</w:t>
            </w:r>
          </w:p>
        </w:tc>
        <w:tc>
          <w:tcPr>
            <w:tcW w:w="2880" w:type="dxa"/>
            <w:vMerge w:val="restart"/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98" w:after="0" w:line="230" w:lineRule="auto"/>
              <w:ind w:left="2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______________Мусина И.М.</w:t>
            </w:r>
          </w:p>
        </w:tc>
      </w:tr>
      <w:tr w:rsidR="00D35FE1">
        <w:trPr>
          <w:trHeight w:hRule="exact" w:val="116"/>
        </w:trPr>
        <w:tc>
          <w:tcPr>
            <w:tcW w:w="3242" w:type="dxa"/>
            <w:vMerge/>
          </w:tcPr>
          <w:p w:rsidR="00D35FE1" w:rsidRDefault="00D35FE1"/>
        </w:tc>
        <w:tc>
          <w:tcPr>
            <w:tcW w:w="3800" w:type="dxa"/>
            <w:vMerge w:val="restart"/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2" w:after="0" w:line="230" w:lineRule="auto"/>
              <w:ind w:left="5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________Сибгатуллина М.Д.</w:t>
            </w:r>
          </w:p>
        </w:tc>
        <w:tc>
          <w:tcPr>
            <w:tcW w:w="3242" w:type="dxa"/>
            <w:vMerge/>
          </w:tcPr>
          <w:p w:rsidR="00D35FE1" w:rsidRDefault="00D35FE1"/>
        </w:tc>
      </w:tr>
      <w:tr w:rsidR="00D35FE1">
        <w:trPr>
          <w:trHeight w:hRule="exact" w:val="304"/>
        </w:trPr>
        <w:tc>
          <w:tcPr>
            <w:tcW w:w="2982" w:type="dxa"/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№__</w:t>
            </w:r>
          </w:p>
        </w:tc>
        <w:tc>
          <w:tcPr>
            <w:tcW w:w="3242" w:type="dxa"/>
            <w:vMerge/>
          </w:tcPr>
          <w:p w:rsidR="00D35FE1" w:rsidRDefault="00D35FE1"/>
        </w:tc>
        <w:tc>
          <w:tcPr>
            <w:tcW w:w="2880" w:type="dxa"/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2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№__</w:t>
            </w:r>
          </w:p>
        </w:tc>
      </w:tr>
      <w:tr w:rsidR="00D35FE1">
        <w:trPr>
          <w:trHeight w:hRule="exact" w:val="300"/>
        </w:trPr>
        <w:tc>
          <w:tcPr>
            <w:tcW w:w="2982" w:type="dxa"/>
            <w:vMerge w:val="restart"/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"__" ______ г.</w:t>
            </w:r>
          </w:p>
        </w:tc>
        <w:tc>
          <w:tcPr>
            <w:tcW w:w="3800" w:type="dxa"/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after="0" w:line="230" w:lineRule="auto"/>
              <w:ind w:left="5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№__</w:t>
            </w:r>
          </w:p>
        </w:tc>
        <w:tc>
          <w:tcPr>
            <w:tcW w:w="2880" w:type="dxa"/>
            <w:vMerge w:val="restart"/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94" w:after="0" w:line="230" w:lineRule="auto"/>
              <w:ind w:left="2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"__" ______ г.</w:t>
            </w:r>
          </w:p>
        </w:tc>
      </w:tr>
      <w:tr w:rsidR="00D35FE1">
        <w:trPr>
          <w:trHeight w:hRule="exact" w:val="384"/>
        </w:trPr>
        <w:tc>
          <w:tcPr>
            <w:tcW w:w="3242" w:type="dxa"/>
            <w:vMerge/>
          </w:tcPr>
          <w:p w:rsidR="00D35FE1" w:rsidRDefault="00D35FE1"/>
        </w:tc>
        <w:tc>
          <w:tcPr>
            <w:tcW w:w="3800" w:type="dxa"/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53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"__" __  ____ г.</w:t>
            </w:r>
          </w:p>
        </w:tc>
        <w:tc>
          <w:tcPr>
            <w:tcW w:w="3242" w:type="dxa"/>
            <w:vMerge/>
          </w:tcPr>
          <w:p w:rsidR="00D35FE1" w:rsidRDefault="00D35FE1"/>
        </w:tc>
      </w:tr>
    </w:tbl>
    <w:p w:rsidR="00D35FE1" w:rsidRDefault="008F01BC">
      <w:pPr>
        <w:autoSpaceDE w:val="0"/>
        <w:autoSpaceDN w:val="0"/>
        <w:spacing w:before="978" w:after="0" w:line="230" w:lineRule="auto"/>
        <w:ind w:right="3084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D35FE1" w:rsidRDefault="008F01BC">
      <w:pPr>
        <w:autoSpaceDE w:val="0"/>
        <w:autoSpaceDN w:val="0"/>
        <w:spacing w:before="310" w:after="0" w:line="230" w:lineRule="auto"/>
        <w:ind w:right="2082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ОСНОВНОГО ОБЩЕГО ОБРАЗОВАНИЯ</w:t>
      </w:r>
    </w:p>
    <w:p w:rsidR="00D35FE1" w:rsidRDefault="008F01BC">
      <w:pPr>
        <w:autoSpaceDE w:val="0"/>
        <w:autoSpaceDN w:val="0"/>
        <w:spacing w:before="310" w:after="0" w:line="230" w:lineRule="auto"/>
        <w:ind w:right="3856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(ID 5245555)</w:t>
      </w:r>
    </w:p>
    <w:p w:rsidR="00D35FE1" w:rsidRDefault="008F01BC">
      <w:pPr>
        <w:autoSpaceDE w:val="0"/>
        <w:autoSpaceDN w:val="0"/>
        <w:spacing w:before="670" w:after="0" w:line="230" w:lineRule="auto"/>
        <w:ind w:right="3456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</w:p>
    <w:p w:rsidR="00D35FE1" w:rsidRDefault="008F01BC">
      <w:pPr>
        <w:autoSpaceDE w:val="0"/>
        <w:autoSpaceDN w:val="0"/>
        <w:spacing w:before="70" w:after="0" w:line="230" w:lineRule="auto"/>
        <w:ind w:right="2622"/>
        <w:jc w:val="right"/>
      </w:pPr>
      <w:r>
        <w:rPr>
          <w:rFonts w:ascii="Times New Roman" w:eastAsia="Times New Roman" w:hAnsi="Times New Roman"/>
          <w:color w:val="000000"/>
          <w:sz w:val="24"/>
        </w:rPr>
        <w:t>«Иностранный язык (английский)»</w:t>
      </w:r>
    </w:p>
    <w:p w:rsidR="00D35FE1" w:rsidRPr="00CF7CFA" w:rsidRDefault="008F01BC">
      <w:pPr>
        <w:autoSpaceDE w:val="0"/>
        <w:autoSpaceDN w:val="0"/>
        <w:spacing w:before="672" w:after="0" w:line="230" w:lineRule="auto"/>
        <w:ind w:right="1956"/>
        <w:jc w:val="right"/>
        <w:rPr>
          <w:lang w:val="ru-RU"/>
        </w:rPr>
      </w:pPr>
      <w:r w:rsidRPr="00CF7CFA">
        <w:rPr>
          <w:rFonts w:ascii="Times New Roman" w:eastAsia="Times New Roman" w:hAnsi="Times New Roman"/>
          <w:color w:val="000000"/>
          <w:sz w:val="24"/>
          <w:lang w:val="ru-RU"/>
        </w:rPr>
        <w:t>(</w:t>
      </w:r>
      <w:proofErr w:type="gramStart"/>
      <w:r w:rsidRPr="00CF7CFA">
        <w:rPr>
          <w:rFonts w:ascii="Times New Roman" w:eastAsia="Times New Roman" w:hAnsi="Times New Roman"/>
          <w:color w:val="000000"/>
          <w:sz w:val="24"/>
          <w:lang w:val="ru-RU"/>
        </w:rPr>
        <w:t>для</w:t>
      </w:r>
      <w:proofErr w:type="gramEnd"/>
      <w:r w:rsidRPr="00CF7CFA">
        <w:rPr>
          <w:rFonts w:ascii="Times New Roman" w:eastAsia="Times New Roman" w:hAnsi="Times New Roman"/>
          <w:color w:val="000000"/>
          <w:sz w:val="24"/>
          <w:lang w:val="ru-RU"/>
        </w:rPr>
        <w:t xml:space="preserve"> 5–9 классов образовательных орга</w:t>
      </w:r>
      <w:r>
        <w:rPr>
          <w:rFonts w:ascii="Times New Roman" w:eastAsia="Times New Roman" w:hAnsi="Times New Roman"/>
          <w:color w:val="000000"/>
          <w:sz w:val="24"/>
        </w:rPr>
        <w:t>н</w:t>
      </w:r>
      <w:r w:rsidRPr="00CF7CFA">
        <w:rPr>
          <w:rFonts w:ascii="Times New Roman" w:eastAsia="Times New Roman" w:hAnsi="Times New Roman"/>
          <w:color w:val="000000"/>
          <w:sz w:val="24"/>
          <w:lang w:val="ru-RU"/>
        </w:rPr>
        <w:t>изаций)</w:t>
      </w:r>
    </w:p>
    <w:p w:rsidR="00D35FE1" w:rsidRDefault="00D35FE1">
      <w:pPr>
        <w:autoSpaceDE w:val="0"/>
        <w:autoSpaceDN w:val="0"/>
        <w:spacing w:after="600" w:line="220" w:lineRule="exact"/>
        <w:rPr>
          <w:lang w:val="ru-RU"/>
        </w:rPr>
      </w:pPr>
    </w:p>
    <w:p w:rsidR="00CF7CFA" w:rsidRDefault="00CF7CFA">
      <w:pPr>
        <w:autoSpaceDE w:val="0"/>
        <w:autoSpaceDN w:val="0"/>
        <w:spacing w:after="600" w:line="220" w:lineRule="exact"/>
        <w:rPr>
          <w:lang w:val="ru-RU"/>
        </w:rPr>
      </w:pPr>
    </w:p>
    <w:p w:rsidR="00CF7CFA" w:rsidRPr="00CF7CFA" w:rsidRDefault="00CF7CFA">
      <w:pPr>
        <w:autoSpaceDE w:val="0"/>
        <w:autoSpaceDN w:val="0"/>
        <w:spacing w:after="600" w:line="220" w:lineRule="exact"/>
        <w:rPr>
          <w:lang w:val="ru-RU"/>
        </w:rPr>
      </w:pPr>
    </w:p>
    <w:p w:rsidR="00D35FE1" w:rsidRPr="00CF7CFA" w:rsidRDefault="008F01BC">
      <w:pPr>
        <w:autoSpaceDE w:val="0"/>
        <w:autoSpaceDN w:val="0"/>
        <w:spacing w:after="0" w:line="230" w:lineRule="auto"/>
        <w:ind w:right="3150"/>
        <w:jc w:val="right"/>
        <w:rPr>
          <w:lang w:val="ru-RU"/>
        </w:rPr>
      </w:pPr>
      <w:r w:rsidRPr="00CF7CFA">
        <w:rPr>
          <w:rFonts w:ascii="Times New Roman" w:eastAsia="Times New Roman" w:hAnsi="Times New Roman"/>
          <w:color w:val="000000"/>
          <w:sz w:val="24"/>
          <w:lang w:val="ru-RU"/>
        </w:rPr>
        <w:t>с.Большие Кайбицы 2021</w:t>
      </w:r>
    </w:p>
    <w:p w:rsidR="00D35FE1" w:rsidRPr="00CF7CFA" w:rsidRDefault="00D35FE1">
      <w:pPr>
        <w:rPr>
          <w:lang w:val="ru-RU"/>
        </w:rPr>
        <w:sectPr w:rsidR="00D35FE1" w:rsidRPr="00CF7CFA">
          <w:pgSz w:w="11900" w:h="16840"/>
          <w:pgMar w:top="820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:rsidR="00D35FE1" w:rsidRPr="00CF7CFA" w:rsidRDefault="008F01BC">
      <w:pPr>
        <w:autoSpaceDE w:val="0"/>
        <w:autoSpaceDN w:val="0"/>
        <w:spacing w:after="0" w:line="230" w:lineRule="auto"/>
        <w:rPr>
          <w:lang w:val="ru-RU"/>
        </w:rPr>
      </w:pPr>
      <w:bookmarkStart w:id="0" w:name="_GoBack"/>
      <w:bookmarkEnd w:id="0"/>
      <w:r w:rsidRPr="00CF7CFA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D35FE1" w:rsidRPr="00941521" w:rsidRDefault="008F01BC">
      <w:pPr>
        <w:autoSpaceDE w:val="0"/>
        <w:autoSpaceDN w:val="0"/>
        <w:spacing w:before="346" w:after="0" w:line="286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английскому языку на уровне основного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образовательной программы основного общего образования и элементов содержания,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</w:r>
    </w:p>
    <w:p w:rsidR="00D35FE1" w:rsidRPr="00941521" w:rsidRDefault="008F01BC">
      <w:pPr>
        <w:autoSpaceDE w:val="0"/>
        <w:autoSpaceDN w:val="0"/>
        <w:spacing w:before="264" w:after="0" w:line="262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ХАРАКТЕРИСТИКА УЧЕБНОГО ПРЕДМЕТА «ИНОСТРАННЫЙ (АНГЛИЙСКИЙ) </w:t>
      </w:r>
      <w:proofErr w:type="gramStart"/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ЯЗЫК »</w:t>
      </w:r>
      <w:proofErr w:type="gramEnd"/>
    </w:p>
    <w:p w:rsidR="00D35FE1" w:rsidRPr="00941521" w:rsidRDefault="008F01BC">
      <w:pPr>
        <w:autoSpaceDE w:val="0"/>
        <w:autoSpaceDN w:val="0"/>
        <w:spacing w:before="166" w:after="0" w:line="286" w:lineRule="auto"/>
        <w:ind w:right="288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Предмету «Иностранный (английский) язык» принадлежит важное место в системе общего образования и воспитания современного школьника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идентичности, расширению кругозора, воспитанию чувств и эмоций. Наряду с этим иностранный язык выступает инструментом овладения другими предметными областями в сфере гуманитарных, математических, естественно-научных и других наук и становится важной составляющей базы для общего и специального образования.</w:t>
      </w:r>
    </w:p>
    <w:p w:rsidR="00D35FE1" w:rsidRPr="00941521" w:rsidRDefault="008F01BC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последние десятилетия наблюдается трансформация взглядов на владение иностранным языком, усиление общественных запросов на квалифицированных и мобильных людей, способных быстро адаптироваться к изменяющимся потребностям общества, овладевать новыми компетенциями. 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самообразования.</w:t>
      </w:r>
    </w:p>
    <w:p w:rsidR="00D35FE1" w:rsidRPr="00941521" w:rsidRDefault="008F01BC">
      <w:pPr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Владение иностранным языком сейчас рассматривается как часть профессии, поэтому он является универсальным предметом, которым стремятся овладеть современные школьники независимо от выбранных ими профильных предметов (математика, история, химия, физика и др.). Таким образом, владение иностранным языком становится одним из важнейших средств социализации и успешной профессиональной деятельности выпускника школы.</w:t>
      </w:r>
    </w:p>
    <w:p w:rsidR="00D35FE1" w:rsidRPr="00941521" w:rsidRDefault="008F01BC">
      <w:pPr>
        <w:autoSpaceDE w:val="0"/>
        <w:autoSpaceDN w:val="0"/>
        <w:spacing w:before="190" w:after="0" w:line="281" w:lineRule="auto"/>
        <w:ind w:right="288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Возрастает значимость владения разными иностранными языками как в качестве первого, так и в качество второго. Расширение номенклатуры изучаемых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более эффективное общение,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учитывающее особенности культуры партнёра, что позволяет успешнее решать возникающие проблемы и избегать конфликтов.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62" w:lineRule="auto"/>
        <w:ind w:right="172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Естественно, возрастание значимости владения иностранными языками приводит к переосмыслению целей и содержания обучения предмету.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«ИНОСТРАННЫЙ (АНГЛИЙСКИЙ) ЯЗЫК»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свете сказанного выше цели иноязычного образования становятся более сложными по структуре, формулируются на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ценностном, когнитивном и прагматическом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уровнях и, соответственно,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436" w:right="650" w:bottom="35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81" w:lineRule="auto"/>
        <w:ind w:right="432"/>
        <w:rPr>
          <w:lang w:val="ru-RU"/>
        </w:rPr>
      </w:pP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воплощаются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в личностных, метапредметных/общеучебных/универсальных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взаимопониманию между людьми разных стран.</w:t>
      </w:r>
    </w:p>
    <w:p w:rsidR="00D35FE1" w:rsidRPr="00941521" w:rsidRDefault="008F01BC">
      <w:pPr>
        <w:autoSpaceDE w:val="0"/>
        <w:autoSpaceDN w:val="0"/>
        <w:spacing w:before="190" w:after="0" w:line="271" w:lineRule="auto"/>
        <w:ind w:right="576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 прагматическом уровне </w:t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целью иноязычного образования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</w:r>
    </w:p>
    <w:p w:rsidR="00D35FE1" w:rsidRPr="00941521" w:rsidRDefault="008F01BC">
      <w:pPr>
        <w:autoSpaceDE w:val="0"/>
        <w:autoSpaceDN w:val="0"/>
        <w:spacing w:before="180" w:after="0" w:line="262" w:lineRule="auto"/>
        <w:ind w:left="420" w:right="576"/>
        <w:rPr>
          <w:lang w:val="ru-RU"/>
        </w:rPr>
      </w:pP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речевая</w:t>
      </w:r>
      <w:proofErr w:type="gramEnd"/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компетенция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развитие коммуникативных умений в четырёх основных видах речевой деятельности (говорении, аудировании, чтении, письме);</w:t>
      </w:r>
    </w:p>
    <w:p w:rsidR="00D35FE1" w:rsidRPr="00941521" w:rsidRDefault="008F01BC">
      <w:pPr>
        <w:autoSpaceDE w:val="0"/>
        <w:autoSpaceDN w:val="0"/>
        <w:spacing w:before="240" w:after="0"/>
        <w:ind w:left="420"/>
        <w:rPr>
          <w:lang w:val="ru-RU"/>
        </w:rPr>
      </w:pP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языковая</w:t>
      </w:r>
      <w:proofErr w:type="gramEnd"/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компетенция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D35FE1" w:rsidRPr="00941521" w:rsidRDefault="008F01BC">
      <w:pPr>
        <w:autoSpaceDE w:val="0"/>
        <w:autoSpaceDN w:val="0"/>
        <w:spacing w:before="238" w:after="0" w:line="281" w:lineRule="auto"/>
        <w:ind w:left="420" w:right="144"/>
        <w:rPr>
          <w:lang w:val="ru-RU"/>
        </w:rPr>
      </w:pP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социокультурная</w:t>
      </w:r>
      <w:proofErr w:type="gramEnd"/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/межкультурная компетенция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</w:p>
    <w:p w:rsidR="00D35FE1" w:rsidRPr="00941521" w:rsidRDefault="008F01BC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компенсаторная</w:t>
      </w:r>
      <w:proofErr w:type="gramEnd"/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компетенция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развитие умений выходить из положения в условиях дефицита языковых средств при получении и передаче информации.</w:t>
      </w:r>
    </w:p>
    <w:p w:rsidR="00D35FE1" w:rsidRPr="00941521" w:rsidRDefault="008F01BC">
      <w:pPr>
        <w:autoSpaceDE w:val="0"/>
        <w:autoSpaceDN w:val="0"/>
        <w:spacing w:before="298" w:after="0"/>
        <w:ind w:right="720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Наряду с иноязычной коммуникативной компетенцией средствами иностранного языка формируются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ключевые универсальные учебные компетенции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:rsidR="00D35FE1" w:rsidRPr="00941521" w:rsidRDefault="008F01BC">
      <w:pPr>
        <w:autoSpaceDE w:val="0"/>
        <w:autoSpaceDN w:val="0"/>
        <w:spacing w:before="190" w:after="0" w:line="283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личностно ориентированной парадигмой образования основными подходами к обучению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иностранным языкам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</w:p>
    <w:p w:rsidR="00D35FE1" w:rsidRPr="00941521" w:rsidRDefault="008F01BC">
      <w:pPr>
        <w:autoSpaceDE w:val="0"/>
        <w:autoSpaceDN w:val="0"/>
        <w:spacing w:before="262" w:after="0" w:line="262" w:lineRule="auto"/>
        <w:ind w:right="4032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В УЧЕБНОМ </w:t>
      </w:r>
      <w:proofErr w:type="gramStart"/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ПЛАНЕ«</w:t>
      </w:r>
      <w:proofErr w:type="gramEnd"/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ИНОСТРАННЫЙ (АНГЛИЙСКИЙ) ЯЗЫК»</w:t>
      </w:r>
    </w:p>
    <w:p w:rsidR="00D35FE1" w:rsidRPr="00941521" w:rsidRDefault="008F01BC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Обязательный учебный предмет «Иностранный язык» входит в предметную область «Иностранные языки» и изучается обязательно со 2-го по 11-ый класс. На этапе основного общего образования минимально допустимое количество учебных часов, выделяемых на изучение первого иностранного языка, — 3 часа в неделю, что составляет по 102 учебных часа на каждом году обучения с 5 по 9 класс.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6" w:right="788" w:bottom="762" w:left="666" w:header="720" w:footer="720" w:gutter="0"/>
          <w:cols w:space="720" w:equalWidth="0">
            <w:col w:w="10446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D35FE1" w:rsidRPr="00941521" w:rsidRDefault="008F01BC">
      <w:pPr>
        <w:autoSpaceDE w:val="0"/>
        <w:autoSpaceDN w:val="0"/>
        <w:spacing w:before="346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5 КЛАСС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66" w:after="0" w:line="271" w:lineRule="auto"/>
        <w:ind w:right="115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УМЕНИЯ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Моя семья. Мои друзья. Семейные праздники: день рождения, Новый год.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спорт).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режим труда и отдыха, здоровое питание.</w:t>
      </w:r>
    </w:p>
    <w:p w:rsidR="00D35FE1" w:rsidRPr="00941521" w:rsidRDefault="008F01B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Покупки: одежда, обувь и продукты питания.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Школа, школьная жизнь, школьная форма, изучаемые предметы. Переписка с зарубежными сверстниками.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Каникулы в различное время года. Виды отдыха.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Природа: дикие и домашние животные. Погода. Родной город/село. Транспорт.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Родная страна и страна/страны изучаемого языка. Их географическое положение, столицы; достопримечательности, культурные особенности (национальные праздники, традиции, обычаи).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Выдающиеся люди родной страны и страны/стран изучаемого языка: писатели, поэты.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диалогической речи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 базе умений, сформированных в начальной школе: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диалог этикетного  характера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:  начинать,  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диалог-побуждение к действию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диалог-расспрос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: сообщать фактическую информацию, отвечая на вопросы разных видов; запрашивать интересующую информацию.</w:t>
      </w:r>
    </w:p>
    <w:p w:rsidR="00D35FE1" w:rsidRPr="00941521" w:rsidRDefault="008F01BC">
      <w:pPr>
        <w:autoSpaceDE w:val="0"/>
        <w:autoSpaceDN w:val="0"/>
        <w:spacing w:before="70" w:after="0" w:line="278" w:lineRule="auto"/>
        <w:ind w:right="288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диалога — до 5 реплик со стороны каждого собеседника.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монологической речи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 базе умений, сформированных в начальной школе: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1) создание устных  связных  монологических  высказываний с использованием основных коммуникативных типов речи: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—  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повествование/сообщение;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2) изложение (пересказ) основного содержания прочитанного текста;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3) краткое изложение результатов выполненной проектной работы.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монологического высказывания — 5-6 фраз.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аудирования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 базе умений, сформированных в начальной школе: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при непосредственном общении: понимание на слух речи учителя и одноклассников и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вербальная/невербальная реакция на услышанное;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:rsidR="00D35FE1" w:rsidRPr="00941521" w:rsidRDefault="008F01BC">
      <w:pPr>
        <w:autoSpaceDE w:val="0"/>
        <w:autoSpaceDN w:val="0"/>
        <w:spacing w:before="72" w:after="0" w:line="271" w:lineRule="auto"/>
        <w:ind w:right="86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Аудирование с пониманием запрашиваемой информации предполагает умение выделять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запрашиваемую информацию, представленную в эксплицитной (явной) форме, в воспринимаемом на слух тексте.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Время звучания текста/текстов для аудирования — до 1 минуты.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несущественные для понимания основного содержания.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Чтение несплошных текстов (таблиц) и понимание представленной в них информации.</w:t>
      </w:r>
    </w:p>
    <w:p w:rsidR="00D35FE1" w:rsidRPr="00941521" w:rsidRDefault="008F01BC">
      <w:pPr>
        <w:autoSpaceDE w:val="0"/>
        <w:autoSpaceDN w:val="0"/>
        <w:spacing w:before="72" w:after="0" w:line="271" w:lineRule="auto"/>
        <w:ind w:right="102" w:firstLine="180"/>
        <w:jc w:val="both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текста/текстов для чтения — 180-200 слов.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 письменной речи на базе умений, сформированных в начальной школе: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списывание текста и выписывание из него слов, словосочетаний, предложений в соответствии с решаемой коммуникативной задачей;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написание коротких поздравлений с праздниками (с Новым годом, Рождеством, днём рождения);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заполнение анкет и формуляров: сообщение о себе основных сведений в соответствии с нормами, принятыми в стране/странах изучаемого языка;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48" w:bottom="416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30" w:lineRule="auto"/>
        <w:rPr>
          <w:lang w:val="ru-RU"/>
        </w:rPr>
      </w:pP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общения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, принятыми в стране/странах изучаемого языка. Объём сообщения — до 60 слов.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ЯЗЫКОВЫЕ ЗНАНИЯ И УМЕНИЯ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Фонетическая сторона речи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Различение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на  слух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 и  адекватное,  без  ошибок, 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86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демонстрирующее понимание текста.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текста для чтения вслух — до 90 слов.</w:t>
      </w:r>
    </w:p>
    <w:p w:rsidR="00D35FE1" w:rsidRPr="00941521" w:rsidRDefault="008F01BC">
      <w:pPr>
        <w:autoSpaceDE w:val="0"/>
        <w:autoSpaceDN w:val="0"/>
        <w:spacing w:before="190" w:after="0" w:line="262" w:lineRule="auto"/>
        <w:ind w:left="180" w:right="6192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Графика, орфография и пунктуация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Правильное написание изученных слов.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Лексическая сторона речи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способы словообразования: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аффиксация: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образование имён существительных при помощи суффиксов -</w:t>
      </w:r>
      <w:r>
        <w:rPr>
          <w:rFonts w:ascii="Times New Roman" w:eastAsia="Times New Roman" w:hAnsi="Times New Roman"/>
          <w:color w:val="000000"/>
          <w:sz w:val="24"/>
        </w:rPr>
        <w:t>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teacher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visitor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r>
        <w:rPr>
          <w:rFonts w:ascii="Times New Roman" w:eastAsia="Times New Roman" w:hAnsi="Times New Roman"/>
          <w:color w:val="000000"/>
          <w:sz w:val="24"/>
        </w:rPr>
        <w:t>ist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scientist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tourist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r>
        <w:rPr>
          <w:rFonts w:ascii="Times New Roman" w:eastAsia="Times New Roman" w:hAnsi="Times New Roman"/>
          <w:color w:val="000000"/>
          <w:sz w:val="24"/>
        </w:rPr>
        <w:t>sion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tion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dis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</w:rPr>
        <w:t>cussion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invitation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образование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имён  прилагательных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помощи суффиксов -</w:t>
      </w:r>
      <w:r>
        <w:rPr>
          <w:rFonts w:ascii="Times New Roman" w:eastAsia="Times New Roman" w:hAnsi="Times New Roman"/>
          <w:color w:val="000000"/>
          <w:sz w:val="24"/>
        </w:rPr>
        <w:t>ful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wonderful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r>
        <w:rPr>
          <w:rFonts w:ascii="Times New Roman" w:eastAsia="Times New Roman" w:hAnsi="Times New Roman"/>
          <w:color w:val="000000"/>
          <w:sz w:val="24"/>
        </w:rPr>
        <w:t>ian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an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color w:val="000000"/>
          <w:sz w:val="24"/>
        </w:rPr>
        <w:t>Russian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American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образование наречий при помощи суффикса -</w:t>
      </w:r>
      <w:r>
        <w:rPr>
          <w:rFonts w:ascii="Times New Roman" w:eastAsia="Times New Roman" w:hAnsi="Times New Roman"/>
          <w:color w:val="000000"/>
          <w:sz w:val="24"/>
        </w:rPr>
        <w:t>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recently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eastAsia="Times New Roman" w:hAnsi="Times New Roman"/>
          <w:color w:val="000000"/>
          <w:sz w:val="24"/>
        </w:rPr>
        <w:t>un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(</w:t>
      </w:r>
      <w:r>
        <w:rPr>
          <w:rFonts w:ascii="Times New Roman" w:eastAsia="Times New Roman" w:hAnsi="Times New Roman"/>
          <w:color w:val="000000"/>
          <w:sz w:val="24"/>
        </w:rPr>
        <w:t>unhappy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unreality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unusually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Предложения с несколькими обстоятельствами, следующими в определённом порядке.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Future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Глаголы в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видо-временных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формах действительного залога в изъявительном наклонении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повествовательных (утвердительных и отрицательных) и вопросительных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предложениях.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tabs>
          <w:tab w:val="left" w:pos="180"/>
        </w:tabs>
        <w:autoSpaceDE w:val="0"/>
        <w:autoSpaceDN w:val="0"/>
        <w:spacing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Имена существительные с причастиями настоящего и прошедшего времени.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СОЦИОКУЛЬТУРНЫЕ ЗНАНИЯ И УМЕНИЯ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D35FE1" w:rsidRPr="00941521" w:rsidRDefault="008F01BC">
      <w:pPr>
        <w:autoSpaceDE w:val="0"/>
        <w:autoSpaceDN w:val="0"/>
        <w:spacing w:before="72" w:after="0" w:line="271" w:lineRule="auto"/>
        <w:ind w:right="576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D35FE1" w:rsidRPr="00941521" w:rsidRDefault="008F01BC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(известных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достопримечательностях, выдающихся людях); с доступными в языковом отношении образцами детской поэзии и прозы на английском языке.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умений: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писать свои имя и фамилию, а также имена и фамилии своих родственников и друзей на английском языке;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оформлять свой адрес на английском языке (в анкете, формуляре);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Россию и страну/страны изучаемого языка;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:rsidR="00D35FE1" w:rsidRPr="00941521" w:rsidRDefault="008F01BC">
      <w:pPr>
        <w:autoSpaceDE w:val="0"/>
        <w:autoSpaceDN w:val="0"/>
        <w:spacing w:before="190" w:after="0" w:line="262" w:lineRule="auto"/>
        <w:ind w:left="180" w:right="864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КОМПЕНСАТОРНЫЕ УМЕНИЯ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чтении и аудировании языковой, в том числе контекстуальной, догадки.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D35FE1" w:rsidRPr="00941521" w:rsidRDefault="008F01BC">
      <w:pPr>
        <w:autoSpaceDE w:val="0"/>
        <w:autoSpaceDN w:val="0"/>
        <w:spacing w:before="264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6 КЛАСС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68" w:after="0" w:line="271" w:lineRule="auto"/>
        <w:ind w:right="100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УМЕНИЯ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Взаимоотношения в семье и с друзьями. Семейные праздники. Внешность и характер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человека/литературного персонажа. Досуг и увлечения/хобби современного подростка (чтение, кино, театр, спорт).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режим труда и отдыха, фитнес, сбалансированное питание.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Покупки: одежда, обувь и продукты питания.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Переписка с зарубежными сверстниками. Каникулы в различное время года. Виды отдыха.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Путешествия по России и зарубежным странам.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78" w:bottom="332" w:left="666" w:header="720" w:footer="720" w:gutter="0"/>
          <w:cols w:space="720" w:equalWidth="0">
            <w:col w:w="10556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71" w:lineRule="auto"/>
        <w:ind w:right="288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Родная страна и страна/страны изучаемого языка. Их географическое положение, столицы, население;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официальные  языки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, достопримечательности, культурные особенности (национальные праздники, традиции, обычаи).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Выдающиеся люди родной страны и страны/стран изучаемого языка: писатели, поэты, учёные.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диалогической речи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а именно умений вести: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этикетного характера: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— побуждение к действию: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диалог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расспрос: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D35FE1" w:rsidRPr="00941521" w:rsidRDefault="008F01BC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Вышеперечисленные умения диалогической речи развиваются в стандартных ситуациях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диалога — до 5 реплик со стороны каждого собеседника.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6" w:lineRule="auto"/>
        <w:ind w:right="720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монологической речи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1) создание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устных  связных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 монологических  высказываний с использованием основных коммуникативных типов речи: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—  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повествование/сообщение;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2) изложение (пересказ) основного содержания прочитанного текста;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3) краткое изложение результатов выполненной проектной работы.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712" w:firstLine="180"/>
        <w:jc w:val="both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</w:p>
    <w:p w:rsidR="00D35FE1" w:rsidRPr="00941521" w:rsidRDefault="008F01B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монологического высказывания — 7-8 фраз.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71" w:lineRule="auto"/>
        <w:ind w:right="1440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:rsidR="00D35FE1" w:rsidRPr="00941521" w:rsidRDefault="008F01BC">
      <w:pPr>
        <w:autoSpaceDE w:val="0"/>
        <w:autoSpaceDN w:val="0"/>
        <w:spacing w:before="70" w:after="0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При опосредованном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86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Аудирование с пониманием запрашиваемой информации, предполагает умение выделять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запрашиваемую информацию, представленную в эксплицитной (явной) форме, в воспринимаемом на слух тексте.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82" w:bottom="308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Время звучания текста/текстов для аудирования — до 1,5 минуты.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D35FE1" w:rsidRPr="00941521" w:rsidRDefault="008F01BC">
      <w:pPr>
        <w:autoSpaceDE w:val="0"/>
        <w:autoSpaceDN w:val="0"/>
        <w:spacing w:before="70" w:after="0" w:line="278" w:lineRule="auto"/>
        <w:ind w:right="432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с пониманием основного содержания текста предполагает умение определять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тему/основную мысль, главные факты/события; прогнозировать содержание текста по заголовку/ 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Чтение несплошных текстов (таблиц) и понимание представленной в них информации.</w:t>
      </w:r>
    </w:p>
    <w:p w:rsidR="00D35FE1" w:rsidRPr="00941521" w:rsidRDefault="008F01BC">
      <w:pPr>
        <w:autoSpaceDE w:val="0"/>
        <w:autoSpaceDN w:val="0"/>
        <w:spacing w:before="70" w:after="0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несплошной текст (таблица).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текста/текстов для чтения — 250-300 слов.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 письменной речи: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списывание текста и выписывание из него слов, словосочетаний, предложений в соответствии с решаемой коммуникативной задачей;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заполнение анкет и формуляров: сообщение о себе основных сведений в соответствии с нормами, принятыми в англоговорящих странах;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написание электронного сообщения личного характера: сообщать краткие сведения о себе; расспрашивать друга/подругу по переписке о его/её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70 слов;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создание небольшого письменного высказывания с опорой на образец, план, иллюстрацию. Объём письменного высказывания — до 70 слов.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2" w:after="0" w:line="281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ЯЗЫКОВЫЕ ЗНАНИЯ И УМЕНИЯ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Фонетическая сторона речи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демонстрирующее понимание текста.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текста для чтения вслух — до 95 слов.</w:t>
      </w:r>
    </w:p>
    <w:p w:rsidR="00D35FE1" w:rsidRPr="00941521" w:rsidRDefault="008F01BC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744" w:bottom="356" w:left="666" w:header="720" w:footer="720" w:gutter="0"/>
          <w:cols w:space="720" w:equalWidth="0">
            <w:col w:w="10490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Правильное написание изученных слов.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Лексическая сторона речи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2" w:after="0" w:line="262" w:lineRule="auto"/>
        <w:ind w:right="720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1" w:lineRule="auto"/>
        <w:ind w:right="86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способы словообразования: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аффиксация: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образование имён существительных при помощи суффикса -</w:t>
      </w:r>
      <w:r>
        <w:rPr>
          <w:rFonts w:ascii="Times New Roman" w:eastAsia="Times New Roman" w:hAnsi="Times New Roman"/>
          <w:color w:val="000000"/>
          <w:sz w:val="24"/>
        </w:rPr>
        <w:t>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reading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образование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имён  прилагательных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при помощи суффиксов -</w:t>
      </w:r>
      <w:r>
        <w:rPr>
          <w:rFonts w:ascii="Times New Roman" w:eastAsia="Times New Roman" w:hAnsi="Times New Roman"/>
          <w:color w:val="000000"/>
          <w:sz w:val="24"/>
        </w:rPr>
        <w:t>al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typical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r>
        <w:rPr>
          <w:rFonts w:ascii="Times New Roman" w:eastAsia="Times New Roman" w:hAnsi="Times New Roman"/>
          <w:color w:val="000000"/>
          <w:sz w:val="24"/>
        </w:rPr>
        <w:t>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amazing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r>
        <w:rPr>
          <w:rFonts w:ascii="Times New Roman" w:eastAsia="Times New Roman" w:hAnsi="Times New Roman"/>
          <w:color w:val="000000"/>
          <w:sz w:val="24"/>
        </w:rPr>
        <w:t>less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useless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r>
        <w:rPr>
          <w:rFonts w:ascii="Times New Roman" w:eastAsia="Times New Roman" w:hAnsi="Times New Roman"/>
          <w:color w:val="000000"/>
          <w:sz w:val="24"/>
        </w:rPr>
        <w:t>ive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impressive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Синонимы. Антонимы. Интернациональные слова.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eastAsia="Times New Roman" w:hAnsi="Times New Roman"/>
          <w:color w:val="000000"/>
          <w:sz w:val="24"/>
        </w:rPr>
        <w:t>who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which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that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Сложноподчинённые предложения с придаточными времени с союзами </w:t>
      </w:r>
      <w:r>
        <w:rPr>
          <w:rFonts w:ascii="Times New Roman" w:eastAsia="Times New Roman" w:hAnsi="Times New Roman"/>
          <w:color w:val="000000"/>
          <w:sz w:val="24"/>
        </w:rPr>
        <w:t>for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since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Предложения с конструкциями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not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Continuous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Глаголы в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видо-временных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формах действительного залога в изъявительном наклонении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Continuous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35FE1" w:rsidRDefault="008F01BC">
      <w:pPr>
        <w:autoSpaceDE w:val="0"/>
        <w:autoSpaceDN w:val="0"/>
        <w:spacing w:before="72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Модальные глаголы и их эквиваленты (can/be able to, must/ have to, may, should, need).</w:t>
      </w:r>
    </w:p>
    <w:p w:rsidR="00D35FE1" w:rsidRDefault="008F01B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Слова, выражающие количество (little/a little, few/a few).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Возвратные, неопределённые местоимения (</w:t>
      </w:r>
      <w:r>
        <w:rPr>
          <w:rFonts w:ascii="Times New Roman" w:eastAsia="Times New Roman" w:hAnsi="Times New Roman"/>
          <w:color w:val="000000"/>
          <w:sz w:val="24"/>
        </w:rPr>
        <w:t>some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any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 и их производные (</w:t>
      </w:r>
      <w:r>
        <w:rPr>
          <w:rFonts w:ascii="Times New Roman" w:eastAsia="Times New Roman" w:hAnsi="Times New Roman"/>
          <w:color w:val="000000"/>
          <w:sz w:val="24"/>
        </w:rPr>
        <w:t>somebody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anybody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something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anything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.) </w:t>
      </w:r>
      <w:r>
        <w:rPr>
          <w:rFonts w:ascii="Times New Roman" w:eastAsia="Times New Roman" w:hAnsi="Times New Roman"/>
          <w:color w:val="000000"/>
          <w:sz w:val="24"/>
        </w:rPr>
        <w:t>every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производные (</w:t>
      </w:r>
      <w:r>
        <w:rPr>
          <w:rFonts w:ascii="Times New Roman" w:eastAsia="Times New Roman" w:hAnsi="Times New Roman"/>
          <w:color w:val="000000"/>
          <w:sz w:val="24"/>
        </w:rPr>
        <w:t>everybody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everything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.) в повествовательных (утвердительных и отрицательных) и вопросительных предложениях.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Числительные для обозначения дат и больших чисел (100-1000).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СОЦИОКУЛЬТУРНЫЕ ЗНАНИЯ И УМЕНИЯ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724" w:bottom="416" w:left="666" w:header="720" w:footer="720" w:gutter="0"/>
          <w:cols w:space="720" w:equalWidth="0">
            <w:col w:w="10510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81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достопримечательностями, некоторыми выдающимися людьми); с доступными в языковом отношении образцами детской поэзии и прозы на английском языке.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писать свои имя и фамилию, а также имена и фамилии своих родственников и друзей на английском языке;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оформлять свой адрес на английском языке (в анкете, формуляре);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Россию и страну/страны изучаемого языка;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кратко рассказывать о выдающихся людях родной страны и страны/стран изучаемого языка (учёных, писателях, поэтах).</w:t>
      </w:r>
    </w:p>
    <w:p w:rsidR="00D35FE1" w:rsidRPr="00941521" w:rsidRDefault="008F01BC">
      <w:pPr>
        <w:autoSpaceDE w:val="0"/>
        <w:autoSpaceDN w:val="0"/>
        <w:spacing w:before="190" w:after="0" w:line="262" w:lineRule="auto"/>
        <w:ind w:left="180" w:right="864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КОМПЕНСАТОРНЫЕ УМЕНИЯ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чтении и аудировании языковой догадки, в том числе контекстуальной.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7 КЛАСС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66" w:after="0" w:line="271" w:lineRule="auto"/>
        <w:ind w:right="100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УМЕНИЯ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Взаимоотношения в семье и с друзьями. Семейные праздники. Обязанности по дому.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театр, музей, спорт, музыка).</w:t>
      </w:r>
    </w:p>
    <w:p w:rsidR="00D35FE1" w:rsidRPr="00941521" w:rsidRDefault="008F01B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режим труда и отдыха, фитнес, сбалансированное питание.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Покупки: одежда, обувь и продукты питания.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Школа, школьная жизнь, школьная форма, изучаемые предметы, любимый предмет, правила поведения в школе, посещение школьной библиотеки/ресурсного центра. Переписка с зарубежными сверстниками.</w:t>
      </w:r>
    </w:p>
    <w:p w:rsidR="00D35FE1" w:rsidRPr="00941521" w:rsidRDefault="008F01BC">
      <w:pPr>
        <w:autoSpaceDE w:val="0"/>
        <w:autoSpaceDN w:val="0"/>
        <w:spacing w:before="70" w:after="0" w:line="262" w:lineRule="auto"/>
        <w:ind w:left="180" w:right="288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Каникулы в различное время года. Виды отдыха. Путешествия по России и зарубежным странам. Природа: дикие и домашние животные. Климат, погода.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Жизнь в городе и сельской местности. Описание родного города/села. Транспорт.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Средства массовой информации (телевидение, журналы, Интернет).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Выдающиеся люди родной страны и страны/стран изучаемого языка: учёные, писатели, поэты, спортсмены.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78" w:bottom="392" w:left="666" w:header="720" w:footer="720" w:gutter="0"/>
          <w:cols w:space="720" w:equalWidth="0">
            <w:col w:w="10556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диалогической речи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а именно умений вести: диалог этикетного характера, диалог — побуждение к действию, диалог-расспрос; комбинированный диалог,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включающий различные виды диалогов: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этикетного характера: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начинать, поддерживать и заканчивать разговор, вежливо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переспрашивать; поздравлять с праздником, выражать пожелания и вежливо реагировать на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поздравление; выражать благодарность; вежливо соглашаться на предложение/отказываться от предложения собеседника;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побуждение к действию: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расспрос: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D35FE1" w:rsidRPr="00941521" w:rsidRDefault="008F01BC">
      <w:pPr>
        <w:autoSpaceDE w:val="0"/>
        <w:autoSpaceDN w:val="0"/>
        <w:spacing w:before="70" w:after="0"/>
        <w:ind w:right="432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 речевого этикета, принятых в стране/странах изучаемого языка.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диалога — до 6 реплик со стороны каждого собеседника.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монологической речи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1) создание устных  связных  монологических  высказываний с использованием основных коммуникативных типов речи: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—  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повествование/сообщение;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2) изложение (пересказ) основного содержания прочитанного/прослушанного текста;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3) краткое изложение результатов выполненной проектной работы.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 и/или иллюстрации, фотографии, таблицы.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монологического высказывания — 8-9 фраз.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2" w:after="0" w:line="271" w:lineRule="auto"/>
        <w:ind w:right="1440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:rsidR="00D35FE1" w:rsidRPr="00941521" w:rsidRDefault="008F01BC">
      <w:pPr>
        <w:autoSpaceDE w:val="0"/>
        <w:autoSpaceDN w:val="0"/>
        <w:spacing w:before="70" w:after="0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тексте; игнорировать незнакомые слова, не существенные для понимания основного содержания.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Аудирование с пониманием запрашиваемой информации предполагает умение выделять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запрашиваемую информацию, представленную в эксплицитной (явной) форме, в воспринимаемом на слух тексте.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82" w:bottom="368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Время звучания текста/текстов для аудирования — до 1,5 минуты.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нужной/запрашиваемой информации; с полным пониманием содержания текста.</w:t>
      </w:r>
    </w:p>
    <w:p w:rsidR="00D35FE1" w:rsidRPr="00941521" w:rsidRDefault="008F01BC">
      <w:pPr>
        <w:autoSpaceDE w:val="0"/>
        <w:autoSpaceDN w:val="0"/>
        <w:spacing w:before="70" w:after="0" w:line="281" w:lineRule="auto"/>
        <w:ind w:right="86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последовательность главных фактов/событий; умение игнорировать незнакомые слова, несущественные для понимания основного содержания; понимать интернациональные слова.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Чтение с пониманием нужной/запрашиваемой информации предполагает умение находить в прочитанном тексте и понимать запрашиваемую информацию.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Чтение несплошных текстов (таблиц, диаграмм) и понимание представленной в них информации.</w:t>
      </w:r>
    </w:p>
    <w:p w:rsidR="00D35FE1" w:rsidRPr="00941521" w:rsidRDefault="008F01BC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чтения: интервью; диалог (беседа); отрывок из художественного произведения, в том числе рассказа; отрывок из статьи научно-популярного характера; сообщение информационного характера; объявление; кулинарный рецепт; сообщение личного характера; стихотворение; несплошной текст (таблица, диаграмма).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текста/текстов для чтения — до 350 слов.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 письменной речи: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списывание текста и выписывание из него слов, словосочетаний, предложений в соответствии с решаемой коммуникативной задачей; составление плана прочитанного текста;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заполнение анкет и формуляров: сообщение о себе основных сведений в соответствии с нормами, принятыми в стране/странах изучаемого языка;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написание электронного сообщения личного характера: сообщать краткие сведения о себе, расспрашивать друга/подругу по переписке о его/её увлечениях, выражать благодарность, извинение, просьбу; оформлять обращение, завершающую фразу и подпись в соответствии с нормами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неофициального общения, принятыми в стране/странах изучаемого  языка. 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 письма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до 90 слов;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создание небольшого письменного высказывания с опорой на образец, план, таблицу. Объём письменного высказывания — до 90 слов.</w:t>
      </w:r>
    </w:p>
    <w:p w:rsidR="00D35FE1" w:rsidRPr="00941521" w:rsidRDefault="008F01BC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ЯЗЫКОВЫЕ ЗНАНИЯ И УМЕНИЯ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Фонетическая сторона речи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60" w:bottom="356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текста для чтения вслух — до 100 слов.</w:t>
      </w:r>
    </w:p>
    <w:p w:rsidR="00D35FE1" w:rsidRPr="00941521" w:rsidRDefault="008F01BC">
      <w:pPr>
        <w:autoSpaceDE w:val="0"/>
        <w:autoSpaceDN w:val="0"/>
        <w:spacing w:before="190" w:after="0" w:line="262" w:lineRule="auto"/>
        <w:ind w:left="180" w:right="6192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Графика, орфография и пунктуация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Правильное написание изученных слов.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Лексическая сторона речи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—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способы словообразования: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а) аффиксация: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образование имён существительных при помощи префикса </w:t>
      </w:r>
      <w:r>
        <w:rPr>
          <w:rFonts w:ascii="Times New Roman" w:eastAsia="Times New Roman" w:hAnsi="Times New Roman"/>
          <w:color w:val="000000"/>
          <w:sz w:val="24"/>
        </w:rPr>
        <w:t>un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(</w:t>
      </w:r>
      <w:r>
        <w:rPr>
          <w:rFonts w:ascii="Times New Roman" w:eastAsia="Times New Roman" w:hAnsi="Times New Roman"/>
          <w:color w:val="000000"/>
          <w:sz w:val="24"/>
        </w:rPr>
        <w:t>unreality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 и при помощи суффиксов:-</w:t>
      </w:r>
      <w:r>
        <w:rPr>
          <w:rFonts w:ascii="Times New Roman" w:eastAsia="Times New Roman" w:hAnsi="Times New Roman"/>
          <w:color w:val="000000"/>
          <w:sz w:val="24"/>
        </w:rPr>
        <w:t>ment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development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),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ness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darkness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образование имён  прилагательных при помощи суффиксов -</w:t>
      </w:r>
      <w:r>
        <w:rPr>
          <w:rFonts w:ascii="Times New Roman" w:eastAsia="Times New Roman" w:hAnsi="Times New Roman"/>
          <w:color w:val="000000"/>
          <w:sz w:val="24"/>
        </w:rPr>
        <w:t>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friendly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r>
        <w:rPr>
          <w:rFonts w:ascii="Times New Roman" w:eastAsia="Times New Roman" w:hAnsi="Times New Roman"/>
          <w:color w:val="000000"/>
          <w:sz w:val="24"/>
        </w:rPr>
        <w:t>ous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famous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r>
        <w:rPr>
          <w:rFonts w:ascii="Times New Roman" w:eastAsia="Times New Roman" w:hAnsi="Times New Roman"/>
          <w:color w:val="000000"/>
          <w:sz w:val="24"/>
        </w:rPr>
        <w:t>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busy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образование имён прилагательных и наречий при помощи префиксов 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-/</w:t>
      </w:r>
      <w:r>
        <w:rPr>
          <w:rFonts w:ascii="Times New Roman" w:eastAsia="Times New Roman" w:hAnsi="Times New Roman"/>
          <w:color w:val="000000"/>
          <w:sz w:val="24"/>
        </w:rPr>
        <w:t>im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(</w:t>
      </w:r>
      <w:r>
        <w:rPr>
          <w:rFonts w:ascii="Times New Roman" w:eastAsia="Times New Roman" w:hAnsi="Times New Roman"/>
          <w:color w:val="000000"/>
          <w:sz w:val="24"/>
        </w:rPr>
        <w:t>informal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independently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impossible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б) словосложение: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r>
        <w:rPr>
          <w:rFonts w:ascii="Times New Roman" w:eastAsia="Times New Roman" w:hAnsi="Times New Roman"/>
          <w:color w:val="000000"/>
          <w:sz w:val="24"/>
        </w:rPr>
        <w:t>ed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blue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eyed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2" w:after="0" w:line="271" w:lineRule="auto"/>
        <w:ind w:right="720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/>
        <w:ind w:right="57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Предложения со сложным дополнением (</w:t>
      </w:r>
      <w:r>
        <w:rPr>
          <w:rFonts w:ascii="Times New Roman" w:eastAsia="Times New Roman" w:hAnsi="Times New Roman"/>
          <w:color w:val="000000"/>
          <w:sz w:val="24"/>
        </w:rPr>
        <w:t>Complex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Object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). Условные предложения реального (</w:t>
      </w:r>
      <w:r>
        <w:rPr>
          <w:rFonts w:ascii="Times New Roman" w:eastAsia="Times New Roman" w:hAnsi="Times New Roman"/>
          <w:color w:val="000000"/>
          <w:sz w:val="24"/>
        </w:rPr>
        <w:t>Conditional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0, </w:t>
      </w:r>
      <w:r>
        <w:rPr>
          <w:rFonts w:ascii="Times New Roman" w:eastAsia="Times New Roman" w:hAnsi="Times New Roman"/>
          <w:color w:val="000000"/>
          <w:sz w:val="24"/>
        </w:rPr>
        <w:t>Conditional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 характера;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предложения с конструкцией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going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+ инфинитив и формы </w:t>
      </w:r>
      <w:r>
        <w:rPr>
          <w:rFonts w:ascii="Times New Roman" w:eastAsia="Times New Roman" w:hAnsi="Times New Roman"/>
          <w:color w:val="000000"/>
          <w:sz w:val="24"/>
        </w:rPr>
        <w:t>Future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Continuous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выражения будущего действия.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Конструкция </w:t>
      </w:r>
      <w:r>
        <w:rPr>
          <w:rFonts w:ascii="Times New Roman" w:eastAsia="Times New Roman" w:hAnsi="Times New Roman"/>
          <w:color w:val="000000"/>
          <w:sz w:val="24"/>
        </w:rPr>
        <w:t>used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+ инфинитив глагола.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Passive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D35FE1" w:rsidRPr="00941521" w:rsidRDefault="008F01BC">
      <w:pPr>
        <w:autoSpaceDE w:val="0"/>
        <w:autoSpaceDN w:val="0"/>
        <w:spacing w:before="70" w:after="0" w:line="262" w:lineRule="auto"/>
        <w:ind w:left="180" w:right="1152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Предлоги, употребляемые с глаголами в страдательном залоге. Модальный глагол </w:t>
      </w:r>
      <w:r>
        <w:rPr>
          <w:rFonts w:ascii="Times New Roman" w:eastAsia="Times New Roman" w:hAnsi="Times New Roman"/>
          <w:color w:val="000000"/>
          <w:sz w:val="24"/>
        </w:rPr>
        <w:t>might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. Наречия, совпадающие по форме с прилагательными (</w:t>
      </w:r>
      <w:r>
        <w:rPr>
          <w:rFonts w:ascii="Times New Roman" w:eastAsia="Times New Roman" w:hAnsi="Times New Roman"/>
          <w:color w:val="000000"/>
          <w:sz w:val="24"/>
        </w:rPr>
        <w:t>fast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high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early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D35FE1" w:rsidRDefault="008F01B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Местоимения other/another, both, all, one.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Количественные числительные для обозначения больших чисел (до 1 000 000).</w:t>
      </w:r>
    </w:p>
    <w:p w:rsidR="00D35FE1" w:rsidRPr="00941521" w:rsidRDefault="008F01BC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:rsidR="00D35FE1" w:rsidRPr="00941521" w:rsidRDefault="008F01BC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отдельных социокультурных элементов речевого поведенческого этикета в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68" w:bottom="296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90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62" w:lineRule="auto"/>
        <w:ind w:right="288"/>
        <w:rPr>
          <w:lang w:val="ru-RU"/>
        </w:rPr>
      </w:pP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стране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/странах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D35FE1" w:rsidRPr="00941521" w:rsidRDefault="008F01BC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достопримечательностями;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некоторыми  выдающимися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 людьми);  с  доступными в языковом отношении образцами поэзии и прозы для подростков на английском языке.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2" w:after="0" w:line="288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писать свои имя и фамилию, а также имена и фамилии своих родственников и друзей на английском языке;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оформлять свой адрес на английском языке (в анкете);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Россию и страну/страны изучаемого языка;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кратко рассказывать о выдающихся людях родной страны и страны/стран изучаемого языка (учёных, писателях, поэтах, спортсменах).</w:t>
      </w:r>
    </w:p>
    <w:p w:rsidR="00D35FE1" w:rsidRPr="00941521" w:rsidRDefault="008F01BC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КОМПЕНСАТОРНЫЕ УМЕНИЯ</w:t>
      </w:r>
    </w:p>
    <w:p w:rsidR="00D35FE1" w:rsidRPr="00941521" w:rsidRDefault="008F01BC">
      <w:pPr>
        <w:autoSpaceDE w:val="0"/>
        <w:autoSpaceDN w:val="0"/>
        <w:spacing w:before="190" w:after="0" w:line="271" w:lineRule="auto"/>
        <w:ind w:right="432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чтении и аудировании языковой, в том числе контекстуальной, догадки;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Переспрашивать, просить повторить, уточняя значение незнакомых слов.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78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66" w:after="0" w:line="271" w:lineRule="auto"/>
        <w:ind w:right="100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УМЕНИЯ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Взаимоотношения в семье и с друзьями.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Внешность и характер человека/литературного персонажа.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Досуг и увлечения/хобби современного подростка (чтение, кино, театр, музей, спорт, музыка).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Покупки: одежда, обувь и продукты питания. Карманные деньги.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310" w:right="678" w:bottom="318" w:left="666" w:header="720" w:footer="720" w:gutter="0"/>
          <w:cols w:space="720" w:equalWidth="0">
            <w:col w:w="10556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Виды отдыха в различное время года. Путешествия по России и зарубежным странам.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Природа: флора и фауна. Проблемы экологии. Климат, погода. Стихийные бедствия.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Условия  проживания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  в   городской/сельской   местности. Транспорт.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Средства массовой информации (телевидение, радио, пресса, Интернет).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Выдающиеся люди родной страны и страны/стран изучаемого языка: учёные, писатели, поэты, художники, музыканты, спортсмены.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2" w:after="0" w:line="288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 коммуникативных  умений  </w:t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диалогической  речи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а именно умений вести разные виды диалогов (диалог этикетного характера, диалог — побуждение к действию, диалог — расспрос; комбинированный диалог, включающий различные виды диалогов):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этикетного характера: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начинать, поддерживать и заканчивать  разговор,  вежливо переспрашивать; 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— побуждение к действию: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диалог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расспрос: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D35FE1" w:rsidRPr="00941521" w:rsidRDefault="008F01BC">
      <w:pPr>
        <w:autoSpaceDE w:val="0"/>
        <w:autoSpaceDN w:val="0"/>
        <w:spacing w:before="70" w:after="0"/>
        <w:ind w:right="432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диалога — до 7 реплик со стороны каждого собеседника.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монологической речи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создание  устных   связных   монологических   высказываний с использованием основных коммуникативных типов речи: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— 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повествование/сообщение;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выражение и аргументирование своего мнения по отношению к услышанному/прочитанному;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изложение (пересказ) основного содержания прочитанного/ прослушанного текста;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составление рассказа по картинкам;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изложение результатов выполненной проектной работы.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монологического высказывания — 9-10 фраз.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При непосредственном общении: понимание на слух речи учителя и одноклассников и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6" w:right="804" w:bottom="318" w:left="666" w:header="720" w:footer="720" w:gutter="0"/>
          <w:cols w:space="720" w:equalWidth="0">
            <w:col w:w="10430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81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D35FE1" w:rsidRPr="00941521" w:rsidRDefault="008F01BC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</w:p>
    <w:p w:rsidR="00D35FE1" w:rsidRPr="00941521" w:rsidRDefault="008F01BC">
      <w:pPr>
        <w:autoSpaceDE w:val="0"/>
        <w:autoSpaceDN w:val="0"/>
        <w:spacing w:before="70" w:after="0" w:line="274" w:lineRule="auto"/>
        <w:ind w:right="576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Время звучания текста/текстов для аудирования — до 2 минут.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пониманием содержания.</w:t>
      </w:r>
    </w:p>
    <w:p w:rsidR="00D35FE1" w:rsidRPr="00941521" w:rsidRDefault="008F01BC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 пониманием основного содержания текста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предполагает умения: определять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:rsidR="00D35FE1" w:rsidRPr="00941521" w:rsidRDefault="008F01BC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 пониманием нужной/интересующей/запрашиваемой информации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предполагает умение находить прочитанном тексте и понимать запрашиваемую информацию, представленную в эксплицитной (явной) форме; оценивать найденную информацию с точки зрения её значимости для решения коммуникативной задачи.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Чтение несплошных текстов (таблиц, диаграмм, схем) и понимание представленной в них информации.</w:t>
      </w:r>
    </w:p>
    <w:p w:rsidR="00D35FE1" w:rsidRPr="00941521" w:rsidRDefault="008F01BC">
      <w:pPr>
        <w:autoSpaceDE w:val="0"/>
        <w:autoSpaceDN w:val="0"/>
        <w:spacing w:before="72" w:after="0" w:line="281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 полным пониманием содержания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текста/текстов для чтения — 350-500 слов.</w:t>
      </w:r>
    </w:p>
    <w:p w:rsidR="00D35FE1" w:rsidRPr="00941521" w:rsidRDefault="008F01BC">
      <w:pPr>
        <w:autoSpaceDE w:val="0"/>
        <w:autoSpaceDN w:val="0"/>
        <w:spacing w:before="190" w:after="0"/>
        <w:ind w:left="180" w:right="288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 письменной речи: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составление плана/тезисов устного или письменного сообщения;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заполнение анкет и формуляров: сообщение о себе основных сведений в соответствии с нормами,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6" w:right="666" w:bottom="31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p w:rsidR="00D35FE1" w:rsidRPr="00941521" w:rsidRDefault="008F01BC">
      <w:pPr>
        <w:tabs>
          <w:tab w:val="left" w:pos="180"/>
        </w:tabs>
        <w:autoSpaceDE w:val="0"/>
        <w:autoSpaceDN w:val="0"/>
        <w:spacing w:after="0" w:line="281" w:lineRule="auto"/>
        <w:rPr>
          <w:lang w:val="ru-RU"/>
        </w:rPr>
      </w:pP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принятыми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в стране/странах изучаемого языка;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71" w:lineRule="auto"/>
        <w:ind w:right="864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Объём письма — до 110 слов;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3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ЯЗЫКОВЫЕ ЗНАНИЯ И УМЕНИЯ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Фонетическая сторона речи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текста для чтения вслух — до 110 слов.</w:t>
      </w:r>
    </w:p>
    <w:p w:rsidR="00D35FE1" w:rsidRPr="00941521" w:rsidRDefault="008F01BC">
      <w:pPr>
        <w:autoSpaceDE w:val="0"/>
        <w:autoSpaceDN w:val="0"/>
        <w:spacing w:before="190" w:after="0" w:line="262" w:lineRule="auto"/>
        <w:ind w:left="180" w:right="6192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Графика, орфография и пунктуация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Правильное написание изученных слов.</w:t>
      </w:r>
    </w:p>
    <w:p w:rsidR="00D35FE1" w:rsidRPr="00941521" w:rsidRDefault="008F01BC">
      <w:pPr>
        <w:autoSpaceDE w:val="0"/>
        <w:autoSpaceDN w:val="0"/>
        <w:spacing w:before="70" w:after="0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r>
        <w:rPr>
          <w:rFonts w:ascii="Times New Roman" w:eastAsia="Times New Roman" w:hAnsi="Times New Roman"/>
          <w:color w:val="000000"/>
          <w:sz w:val="24"/>
        </w:rPr>
        <w:t>firstly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first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of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all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secondly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finally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on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one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hand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on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other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hand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); апострофа.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Лексическая сторона речи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35FE1" w:rsidRPr="00941521" w:rsidRDefault="008F01BC">
      <w:pPr>
        <w:autoSpaceDE w:val="0"/>
        <w:autoSpaceDN w:val="0"/>
        <w:spacing w:before="72" w:after="0" w:line="271" w:lineRule="auto"/>
        <w:ind w:right="288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Объём — 1050 лексических единиц для продуктивного использования (включая лексические единицы,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изученные  ранее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 и 1250 лексических единиц для рецептивного усвоения (включая 1050 лексических единиц  продуктивного  минимума).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способы словообразования: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а) аффиксация: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образование имен существительных при помощи суффиксов: -</w:t>
      </w:r>
      <w:r>
        <w:rPr>
          <w:rFonts w:ascii="Times New Roman" w:eastAsia="Times New Roman" w:hAnsi="Times New Roman"/>
          <w:color w:val="000000"/>
          <w:sz w:val="24"/>
        </w:rPr>
        <w:t>ance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ence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performance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residence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); -</w:t>
      </w:r>
      <w:r>
        <w:rPr>
          <w:rFonts w:ascii="Times New Roman" w:eastAsia="Times New Roman" w:hAnsi="Times New Roman"/>
          <w:color w:val="000000"/>
          <w:sz w:val="24"/>
        </w:rPr>
        <w:t>ity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activity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); -</w:t>
      </w:r>
      <w:r>
        <w:rPr>
          <w:rFonts w:ascii="Times New Roman" w:eastAsia="Times New Roman" w:hAnsi="Times New Roman"/>
          <w:color w:val="000000"/>
          <w:sz w:val="24"/>
        </w:rPr>
        <w:t>ship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friendship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образование имен прилагательных при помощи префикса </w:t>
      </w:r>
      <w:r>
        <w:rPr>
          <w:rFonts w:ascii="Times New Roman" w:eastAsia="Times New Roman" w:hAnsi="Times New Roman"/>
          <w:color w:val="000000"/>
          <w:sz w:val="24"/>
        </w:rPr>
        <w:t>inter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(</w:t>
      </w:r>
      <w:r>
        <w:rPr>
          <w:rFonts w:ascii="Times New Roman" w:eastAsia="Times New Roman" w:hAnsi="Times New Roman"/>
          <w:color w:val="000000"/>
          <w:sz w:val="24"/>
        </w:rPr>
        <w:t>international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образование имен прилагательных при помощи -</w:t>
      </w:r>
      <w:r>
        <w:rPr>
          <w:rFonts w:ascii="Times New Roman" w:eastAsia="Times New Roman" w:hAnsi="Times New Roman"/>
          <w:color w:val="000000"/>
          <w:sz w:val="24"/>
        </w:rPr>
        <w:t>ed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и -</w:t>
      </w:r>
      <w:r>
        <w:rPr>
          <w:rFonts w:ascii="Times New Roman" w:eastAsia="Times New Roman" w:hAnsi="Times New Roman"/>
          <w:color w:val="000000"/>
          <w:sz w:val="24"/>
        </w:rPr>
        <w:t>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interested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>
        <w:rPr>
          <w:rFonts w:ascii="Times New Roman" w:eastAsia="Times New Roman" w:hAnsi="Times New Roman"/>
          <w:color w:val="000000"/>
          <w:sz w:val="24"/>
        </w:rPr>
        <w:t>interesting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б)  конверсия: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образование имени существительного от неопределённой формы глагола (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walk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walk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образование глагола от имени существительного (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образование имени существительного от прилагательного (</w:t>
      </w:r>
      <w:r>
        <w:rPr>
          <w:rFonts w:ascii="Times New Roman" w:eastAsia="Times New Roman" w:hAnsi="Times New Roman"/>
          <w:color w:val="000000"/>
          <w:sz w:val="24"/>
        </w:rPr>
        <w:t>rich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rich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6" w:right="700" w:bottom="428" w:left="666" w:header="720" w:footer="720" w:gutter="0"/>
          <w:cols w:space="720" w:equalWidth="0">
            <w:col w:w="1053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eastAsia="Times New Roman" w:hAnsi="Times New Roman"/>
          <w:color w:val="000000"/>
          <w:sz w:val="24"/>
        </w:rPr>
        <w:t>firstly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however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finally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.).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D35FE1" w:rsidRDefault="008F01B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Предложения со сложным дополнением (Complex Object) (I saw her cross/crossing the road.).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2" w:after="0" w:line="262" w:lineRule="auto"/>
        <w:ind w:right="720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Все типы вопросительных предложений в 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. Согласование времен в рамках сложного предложения.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eastAsia="Times New Roman" w:hAnsi="Times New Roman"/>
          <w:color w:val="000000"/>
          <w:sz w:val="24"/>
        </w:rPr>
        <w:t>family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police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 со сказуемым.</w:t>
      </w:r>
    </w:p>
    <w:p w:rsidR="00D35FE1" w:rsidRDefault="008F01B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Конструкции с глаголами на -ing: to love/hate doing something.</w:t>
      </w:r>
    </w:p>
    <w:p w:rsidR="00D35FE1" w:rsidRDefault="008F01B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Конструкции, содержащие глаголы-связки to be/to look/to feel/to seem.</w:t>
      </w:r>
    </w:p>
    <w:p w:rsidR="00D35FE1" w:rsidRDefault="008F01BC">
      <w:pPr>
        <w:tabs>
          <w:tab w:val="left" w:pos="180"/>
        </w:tabs>
        <w:autoSpaceDE w:val="0"/>
        <w:autoSpaceDN w:val="0"/>
        <w:spacing w:before="70" w:after="0" w:line="262" w:lineRule="auto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Конструкции be/get used to + инфинитив глагола; be/get used to + инфинитив глагола; be/get used to doing something; be/get used to something.</w:t>
      </w:r>
    </w:p>
    <w:p w:rsidR="00D35FE1" w:rsidRDefault="008F01B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Конструкция both … and … .</w:t>
      </w:r>
    </w:p>
    <w:p w:rsidR="00D35FE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Конструкции c глаголами to stop, to remember, to forget (разница в значении to stop doing smth и to stop to do smth).</w:t>
      </w:r>
    </w:p>
    <w:p w:rsidR="00D35FE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Глаголы в видо-временных формах действительного залога в изъявительном наклонении (Past Perfect Tense, Present Perfect Continuous Tense, Future-in-the-Past).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Модальные глаголы в косвенной речи в настоящем и прошедшем времени.</w:t>
      </w:r>
    </w:p>
    <w:p w:rsidR="00D35FE1" w:rsidRPr="00941521" w:rsidRDefault="008F01BC">
      <w:pPr>
        <w:autoSpaceDE w:val="0"/>
        <w:autoSpaceDN w:val="0"/>
        <w:spacing w:before="70" w:after="0" w:line="262" w:lineRule="auto"/>
        <w:ind w:left="180" w:right="144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Неличные формы глагола (инфинитив, герундий, причастия настоящего и прошедшего времени). Наречия </w:t>
      </w:r>
      <w:r>
        <w:rPr>
          <w:rFonts w:ascii="Times New Roman" w:eastAsia="Times New Roman" w:hAnsi="Times New Roman"/>
          <w:color w:val="000000"/>
          <w:sz w:val="24"/>
        </w:rPr>
        <w:t>too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enough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Отрицательные местоимения </w:t>
      </w:r>
      <w:r>
        <w:rPr>
          <w:rFonts w:ascii="Times New Roman" w:eastAsia="Times New Roman" w:hAnsi="Times New Roman"/>
          <w:color w:val="000000"/>
          <w:sz w:val="24"/>
        </w:rPr>
        <w:t>no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(и его производные </w:t>
      </w:r>
      <w:r>
        <w:rPr>
          <w:rFonts w:ascii="Times New Roman" w:eastAsia="Times New Roman" w:hAnsi="Times New Roman"/>
          <w:color w:val="000000"/>
          <w:sz w:val="24"/>
        </w:rPr>
        <w:t>nobody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nothing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.), </w:t>
      </w:r>
      <w:r>
        <w:rPr>
          <w:rFonts w:ascii="Times New Roman" w:eastAsia="Times New Roman" w:hAnsi="Times New Roman"/>
          <w:color w:val="000000"/>
          <w:sz w:val="24"/>
        </w:rPr>
        <w:t>none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3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СОЦИОКУЛЬТУРНЫЕ ЗНАНИЯ И УМЕНИЯ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D35FE1" w:rsidRPr="00941521" w:rsidRDefault="008F01BC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некоторыми  выдающимися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 людьми); с доступными в языковом отношении образцами поэзии и прозы для подростков на английском языке.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Соблюдение нормы вежливости в межкультурном общении.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Знание социокультурного портрета родной страны и страны/ стран изучаемого языка: символики, достопримечательностей; культурных особенностей (национальные праздники, традиции), образцов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822" w:bottom="308" w:left="666" w:header="720" w:footer="720" w:gutter="0"/>
          <w:cols w:space="720" w:equalWidth="0">
            <w:col w:w="10412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30" w:lineRule="auto"/>
        <w:rPr>
          <w:lang w:val="ru-RU"/>
        </w:rPr>
      </w:pP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поэзии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прозы, доступных в языковом отношении.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3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Россию и страну/страны изучаемого языка (культурные явления, события, достопримечательности);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рассказывать о некоторых выдающихся людях родной страны и страны/стран изучаемого языка (учёных, писателях,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поэтах,  художниках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 музыкантах,  спортсменах и т. д.);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КОМПЕНСАТОРНЫЕ УМЕНИЯ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чтении и аудировании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Переспрашивать, просить повторить, уточняя значение незнакомых слов.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66" w:after="0" w:line="271" w:lineRule="auto"/>
        <w:ind w:right="100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УМЕНИЯ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Взаимоотношения в семье и с друзьями. Конфликты и их разрешение.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театр, музыка, музей, спорт, живопись; компьютерные игры). Роль книги в жизни подростка.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D35FE1" w:rsidRPr="00941521" w:rsidRDefault="008F01B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Покупки: одежда, обувь и продукты питания. Карманные деньги. Молодёжная мода.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:rsidR="00D35FE1" w:rsidRPr="00941521" w:rsidRDefault="008F01BC">
      <w:pPr>
        <w:autoSpaceDE w:val="0"/>
        <w:autoSpaceDN w:val="0"/>
        <w:spacing w:before="70" w:after="0" w:line="262" w:lineRule="auto"/>
        <w:ind w:left="180" w:right="144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Виды отдыха в различное время года. Путешествия по России и зарубежным странам. Транспорт. Природа: флора и фауна. Проблемы экологии. Защита окружающей среды. Климат, погода.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Стихийные бедствия.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Средства массовой информации (телевидение, радио, пресса, Интернет).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Родная страна и страна/страны изучаемого языка. 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Развитие  коммуникативных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 умений  </w:t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диалогической  речи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а именно умений вести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комбинированный диалог, включающий различные виды диалогов (этикетный диалог, диалог —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726" w:bottom="332" w:left="666" w:header="720" w:footer="720" w:gutter="0"/>
          <w:cols w:space="720" w:equalWidth="0">
            <w:col w:w="10508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p w:rsidR="00D35FE1" w:rsidRPr="00941521" w:rsidRDefault="008F01BC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побуждение к действию, диалог — расспрос); диалог — обмен мнениями: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этикетного характера: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начинать, поддерживать и заканчивать разговор, вежливо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побуждение к действию: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расспрос: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обмен мнениями: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выражать свою точку мнения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</w:r>
    </w:p>
    <w:p w:rsidR="00D35FE1" w:rsidRPr="00941521" w:rsidRDefault="008F01BC">
      <w:pPr>
        <w:autoSpaceDE w:val="0"/>
        <w:autoSpaceDN w:val="0"/>
        <w:spacing w:before="70" w:after="0"/>
        <w:ind w:right="432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диалога — до 8 реплик со стороны каждого собеседника в рамках комбинированного диалога; до 6 реплик со стороны каждого собеседника в рамках диалога — обмена мнениями.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8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монологической речи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создание устных связных монологических высказываний с использованием основных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коммуникативных типов речи: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—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— повествование/сообщение;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— рассуждение;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выражение и краткое аргументирование своего мнения по отношению к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услышанному/прочитанному;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изложение (пересказ) основного содержания прочитанного/прослушанного текста с выражением своего отношения к событиям и фактам, изложенным в тексте;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составление рассказа по картинкам;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изложение результатов выполненной проектной работы.</w:t>
      </w:r>
    </w:p>
    <w:p w:rsidR="00D35FE1" w:rsidRPr="00941521" w:rsidRDefault="008F01BC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монологического высказывания — 10-12 фраз.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При непосредственном общении: понимание на слух речи учителя и одноклассников и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D35FE1" w:rsidRPr="00941521" w:rsidRDefault="008F01BC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6" w:right="700" w:bottom="378" w:left="666" w:header="720" w:footer="720" w:gutter="0"/>
          <w:cols w:space="720" w:equalWidth="0">
            <w:col w:w="1053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Языковая сложность текстов для аудирования должна соответствовать базовому уровню (А2 —допороговому уровню по общеевропейской шкале).</w:t>
      </w:r>
    </w:p>
    <w:p w:rsidR="00D35FE1" w:rsidRPr="00941521" w:rsidRDefault="008F01B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Время звучания текста/текстов для аудирования — до 2 минут.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пониманием содержания текста.</w:t>
      </w:r>
    </w:p>
    <w:p w:rsidR="00D35FE1" w:rsidRPr="00941521" w:rsidRDefault="008F01BC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с пониманием основного содержания текста предполагает умения: определять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 понимать интернациональные слова.</w:t>
      </w:r>
    </w:p>
    <w:p w:rsidR="00D35FE1" w:rsidRPr="00941521" w:rsidRDefault="008F01BC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Чтение с пониманием нужной/интересующей/запрашиваемой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Чтение несплошных текстов (таблиц, диаграмм, схем) и понимание представленной в них информации.</w:t>
      </w:r>
    </w:p>
    <w:p w:rsidR="00D35FE1" w:rsidRPr="00941521" w:rsidRDefault="008F01BC">
      <w:pPr>
        <w:autoSpaceDE w:val="0"/>
        <w:autoSpaceDN w:val="0"/>
        <w:spacing w:before="70" w:after="0" w:line="283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 полным пониманием содержания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D35FE1" w:rsidRPr="00941521" w:rsidRDefault="008F01BC">
      <w:pPr>
        <w:autoSpaceDE w:val="0"/>
        <w:autoSpaceDN w:val="0"/>
        <w:spacing w:before="70" w:after="0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Языковая сложность текстов для чтения должна соответствовать базовому уровню (А2 —допороговому уровню по общеевропейской шкале).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текста/текстов для чтения — 500-600 слов.</w:t>
      </w:r>
    </w:p>
    <w:p w:rsidR="00D35FE1" w:rsidRPr="00941521" w:rsidRDefault="008F01BC">
      <w:pPr>
        <w:autoSpaceDE w:val="0"/>
        <w:autoSpaceDN w:val="0"/>
        <w:spacing w:before="190" w:after="0" w:line="271" w:lineRule="auto"/>
        <w:ind w:left="180" w:right="3600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 письменной речи: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составление плана/тезисов устного или письменного сообщения;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66" w:bottom="30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tabs>
          <w:tab w:val="left" w:pos="180"/>
        </w:tabs>
        <w:autoSpaceDE w:val="0"/>
        <w:autoSpaceDN w:val="0"/>
        <w:spacing w:after="0" w:line="281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заполнение анкет и формуляров: сообщение о себе основных сведений в соответствии с нормами, принятыми в стране/странах изучаемого языка;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благодарность/извинение/просьбу,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Объём письма — до 120 слов;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120 слов;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заполнение таблицы с краткой фиксацией содержания прочитанного/прослушанного текста;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преобразование таблицы, схемы в текстовый вариант представления информации;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письменное представление результатов выполненной проектной работы (объём — 100-120 слов).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2" w:after="0" w:line="281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ЯЗЫКОВЫЕ ЗНАНИЯ И УМЕНИЯ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Фонетическая сторона речи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Выражение модального значения, чувства и эмоции.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текста для чтения вслух — до 110 слов.</w:t>
      </w:r>
    </w:p>
    <w:p w:rsidR="00D35FE1" w:rsidRPr="00941521" w:rsidRDefault="008F01BC">
      <w:pPr>
        <w:autoSpaceDE w:val="0"/>
        <w:autoSpaceDN w:val="0"/>
        <w:spacing w:before="190" w:after="0" w:line="262" w:lineRule="auto"/>
        <w:ind w:left="180" w:right="6192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Графика, орфография и пунктуация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Правильное написание изученных слов.</w:t>
      </w:r>
    </w:p>
    <w:p w:rsidR="00D35FE1" w:rsidRPr="00941521" w:rsidRDefault="008F01BC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r>
        <w:rPr>
          <w:rFonts w:ascii="Times New Roman" w:eastAsia="Times New Roman" w:hAnsi="Times New Roman"/>
          <w:color w:val="000000"/>
          <w:sz w:val="24"/>
        </w:rPr>
        <w:t>firstly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first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of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all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secondly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finally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on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one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hand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on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other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hand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); апострофа.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2" w:after="0" w:line="262" w:lineRule="auto"/>
        <w:ind w:right="100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Лексическая сторона речи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D35FE1" w:rsidRPr="00941521" w:rsidRDefault="008F01BC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Объём —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Основные способы словообразования: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68" w:bottom="416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tabs>
          <w:tab w:val="left" w:pos="180"/>
        </w:tabs>
        <w:autoSpaceDE w:val="0"/>
        <w:autoSpaceDN w:val="0"/>
        <w:spacing w:after="0" w:line="288" w:lineRule="auto"/>
        <w:ind w:right="43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а) аффиксация: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глаголов с помощью префиксов </w:t>
      </w:r>
      <w:r>
        <w:rPr>
          <w:rFonts w:ascii="Times New Roman" w:eastAsia="Times New Roman" w:hAnsi="Times New Roman"/>
          <w:color w:val="000000"/>
          <w:sz w:val="24"/>
        </w:rPr>
        <w:t>under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-, </w:t>
      </w:r>
      <w:r>
        <w:rPr>
          <w:rFonts w:ascii="Times New Roman" w:eastAsia="Times New Roman" w:hAnsi="Times New Roman"/>
          <w:color w:val="000000"/>
          <w:sz w:val="24"/>
        </w:rPr>
        <w:t>over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-, </w:t>
      </w:r>
      <w:r>
        <w:rPr>
          <w:rFonts w:ascii="Times New Roman" w:eastAsia="Times New Roman" w:hAnsi="Times New Roman"/>
          <w:color w:val="000000"/>
          <w:sz w:val="24"/>
        </w:rPr>
        <w:t>dis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-, </w:t>
      </w:r>
      <w:r>
        <w:rPr>
          <w:rFonts w:ascii="Times New Roman" w:eastAsia="Times New Roman" w:hAnsi="Times New Roman"/>
          <w:color w:val="000000"/>
          <w:sz w:val="24"/>
        </w:rPr>
        <w:t>mis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имён прилагательных с помощью суффиксов -</w:t>
      </w:r>
      <w:r>
        <w:rPr>
          <w:rFonts w:ascii="Times New Roman" w:eastAsia="Times New Roman" w:hAnsi="Times New Roman"/>
          <w:color w:val="000000"/>
          <w:sz w:val="24"/>
        </w:rPr>
        <w:t>able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ible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имён существительных с помощью отрицательных префиксов 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-/</w:t>
      </w:r>
      <w:r>
        <w:rPr>
          <w:rFonts w:ascii="Times New Roman" w:eastAsia="Times New Roman" w:hAnsi="Times New Roman"/>
          <w:color w:val="000000"/>
          <w:sz w:val="24"/>
        </w:rPr>
        <w:t>im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б) словосложение: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образование сложных существительных путём соединения основы числительного с основой существительного с добавлением суффикса -</w:t>
      </w:r>
      <w:r>
        <w:rPr>
          <w:rFonts w:ascii="Times New Roman" w:eastAsia="Times New Roman" w:hAnsi="Times New Roman"/>
          <w:color w:val="000000"/>
          <w:sz w:val="24"/>
        </w:rPr>
        <w:t>ed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eight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legged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образование сложных существительных путём соединения основ существительных с предлогом: </w:t>
      </w:r>
      <w:r>
        <w:rPr>
          <w:rFonts w:ascii="Times New Roman" w:eastAsia="Times New Roman" w:hAnsi="Times New Roman"/>
          <w:color w:val="000000"/>
          <w:sz w:val="24"/>
        </w:rPr>
        <w:t>father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law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образование сложных прилагательных путём соединения основы прилагательного с основой причастия настоящего времени (</w:t>
      </w:r>
      <w:r>
        <w:rPr>
          <w:rFonts w:ascii="Times New Roman" w:eastAsia="Times New Roman" w:hAnsi="Times New Roman"/>
          <w:color w:val="000000"/>
          <w:sz w:val="24"/>
        </w:rPr>
        <w:t>nice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looking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r>
        <w:rPr>
          <w:rFonts w:ascii="Times New Roman" w:eastAsia="Times New Roman" w:hAnsi="Times New Roman"/>
          <w:color w:val="000000"/>
          <w:sz w:val="24"/>
        </w:rPr>
        <w:t>well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behaved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в) конверсия: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образование глагола от имени прилагательного (</w:t>
      </w:r>
      <w:r>
        <w:rPr>
          <w:rFonts w:ascii="Times New Roman" w:eastAsia="Times New Roman" w:hAnsi="Times New Roman"/>
          <w:color w:val="000000"/>
          <w:sz w:val="24"/>
        </w:rPr>
        <w:t>cool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cool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eastAsia="Times New Roman" w:hAnsi="Times New Roman"/>
          <w:color w:val="000000"/>
          <w:sz w:val="24"/>
        </w:rPr>
        <w:t>firstly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however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finally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.).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D35FE1" w:rsidRDefault="008F01B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 xml:space="preserve">Предложения со сложным дополнением (Complex Object) (I want to have my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hair cut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>.).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Условные предложения нереального характера (</w:t>
      </w:r>
      <w:r>
        <w:rPr>
          <w:rFonts w:ascii="Times New Roman" w:eastAsia="Times New Roman" w:hAnsi="Times New Roman"/>
          <w:color w:val="000000"/>
          <w:sz w:val="24"/>
        </w:rPr>
        <w:t>Conditional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Конструкции для выражения предпочтения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prefer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…/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prefer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…/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rather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… .</w:t>
      </w:r>
      <w:proofErr w:type="gramEnd"/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Конструкция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wish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… .</w:t>
      </w:r>
      <w:proofErr w:type="gramEnd"/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Предложения с конструкцией </w:t>
      </w:r>
      <w:r>
        <w:rPr>
          <w:rFonts w:ascii="Times New Roman" w:eastAsia="Times New Roman" w:hAnsi="Times New Roman"/>
          <w:color w:val="000000"/>
          <w:sz w:val="24"/>
        </w:rPr>
        <w:t>either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neither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nor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35FE1" w:rsidRPr="00941521" w:rsidRDefault="008F01BC">
      <w:pPr>
        <w:autoSpaceDE w:val="0"/>
        <w:autoSpaceDN w:val="0"/>
        <w:spacing w:before="70" w:after="0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Глаголы в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видо-временных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формах действительного залога в изъявительном наклонении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Future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Continuous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Future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 и наиболее употребительных формах страдательного залога (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Passive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Passive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D35FE1" w:rsidRPr="00941521" w:rsidRDefault="008F01B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Порядок следования имён прилагательных (</w:t>
      </w:r>
      <w:r>
        <w:rPr>
          <w:rFonts w:ascii="Times New Roman" w:eastAsia="Times New Roman" w:hAnsi="Times New Roman"/>
          <w:color w:val="000000"/>
          <w:sz w:val="24"/>
        </w:rPr>
        <w:t>nice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long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blond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hair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2" w:after="0" w:line="283" w:lineRule="auto"/>
        <w:ind w:right="43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СОЦИОКУЛЬТУРНЫЕ ЗНАНИЯ И УМЕНИЯ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традиции, обычаи; традиции в питании и проведении досуга, система образования).</w:t>
      </w:r>
    </w:p>
    <w:p w:rsidR="00D35FE1" w:rsidRPr="00941521" w:rsidRDefault="008F01BC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Формирование элементарного представление о различных вариантах английского языка.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Осуществление межличностного и межкультурного общения с использованием знаний о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58" w:bottom="308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30" w:lineRule="auto"/>
        <w:rPr>
          <w:lang w:val="ru-RU"/>
        </w:rPr>
      </w:pP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национально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-культурных особенностях своей страны и страны/стран изучаемого языка.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Соблюдение нормы вежливости в межкультурном общении.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писать свои имя и фамилию, а также имена и фамилии своих родственников и друзей на английском языке;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оформлять свой адрес на английском языке (в анкете);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Россию и страну/страны изучаемого языка;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достопримечательности);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некоторых выдающихся людей родной страны и страны/стран изучаемого языка (учёных, писателей, поэтов, художников, композиторов, музыкантов, спортсменов и т. д.);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оказывать помощь зарубежным гостям в ситуациях повседневного общения (объяснить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местонахождение объекта, сообщить возможный маршрут, уточнить часы работы и т. д.).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КОМПЕНСАТОРНЫЕ УМЕНИЯ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чтении и аудировании языковой, в том числе контекстуальной, догадки; при говорении и письме — перифраза/толкования, синонимических средств,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D35FE1" w:rsidRPr="00941521" w:rsidRDefault="008F01B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Переспрашивать, просить повторить, уточняя значение незнакомых слов.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Игнорирование информации, не являющейся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78" w:bottom="1440" w:left="666" w:header="720" w:footer="720" w:gutter="0"/>
          <w:cols w:space="720" w:equalWidth="0">
            <w:col w:w="10556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346" w:after="0" w:line="262" w:lineRule="auto"/>
        <w:ind w:right="100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Изучение английского языка в основной школе направлено на достижение обучающимися личностных, метапредметных и предметных результатов освоения учебного предмета.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D35FE1" w:rsidRPr="00941521" w:rsidRDefault="008F01BC">
      <w:pPr>
        <w:autoSpaceDE w:val="0"/>
        <w:autoSpaceDN w:val="0"/>
        <w:spacing w:before="166" w:after="0" w:line="281" w:lineRule="auto"/>
        <w:ind w:right="576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Гражданского воспитания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активное участие в жизни семьи, Организации, местного сообщества, родного края, страны;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неприятие любых форм экстремизма, дискриминации; понимание роли различных социальных институтов в жизни человека;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готовность к участию в гуманитарной деятельности (волонтёрство, помощь людям, нуждающимся в ней).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Патриотического воспитания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моральные ценности и нормы в ситуациях нравственного выбора;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Эстетическоговоспитания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tabs>
          <w:tab w:val="left" w:pos="180"/>
        </w:tabs>
        <w:autoSpaceDE w:val="0"/>
        <w:autoSpaceDN w:val="0"/>
        <w:spacing w:after="0" w:line="271" w:lineRule="auto"/>
        <w:ind w:right="144"/>
        <w:rPr>
          <w:lang w:val="ru-RU"/>
        </w:rPr>
      </w:pPr>
      <w:r w:rsidRPr="00941521">
        <w:rPr>
          <w:lang w:val="ru-RU"/>
        </w:rPr>
        <w:tab/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понимание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ценности отечественного и мирового искусства, роли этнических культурных традиций и народного творчества;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стремление к самовыражению в разных видах искусства.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жизни;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соблюдение правил безопасности, в том числе навыков безопасного поведения в интернет-среде;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адаптироваться к стрессовым ситуациям и меняющимся социальным,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информационным и природным условиям, в том числе осмысляя собственный опыт и выстраивая дальнейшие цели;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принимать себя и других, не осуждая;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осознавать эмоциональное состояние себя и других, умение управлять собственным эмоциональным состоянием;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адаптироваться в профессиональной среде;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уважение к труду и результатам трудовой деятельности;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своей роли как гражданина и потребителя в условиях взаимосвязи природной,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технологической и социальной сред;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готовность к участию в практической деятельности экологической направленности.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языковой и читательской культурой как средством познания мира;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овладение основными навыками исследовательской деятельности, установка на осмысление опыта,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40" w:bottom="428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62" w:lineRule="auto"/>
        <w:ind w:right="864"/>
        <w:rPr>
          <w:lang w:val="ru-RU"/>
        </w:rPr>
      </w:pP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наблюдений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, поступков и стремление совершенствовать пути достижения индивидуального и коллективного благополучия.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90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Личностные результаты, обеспечивающие адаптацию обучающегосяк изменяющимся условиям социальной и природной среды, включают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деятельности, а также в рамках социального взаимодействия с людьми из другой культурной среды;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обучающихся взаимодействовать в условиях неопределённости, открытость опыту и знаниям других;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понятиями), а также оперировать терминами и представлениями в области концепции устойчивого развития;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анализировать и выявлять взаимосвязи природы, общества и экономики;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оценивать свои действия с учётом влияния на окружающую среду, достижений целей и преодоления вызовов, возможных глобальных последствий;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обучающихся осознавать стрессовую ситуацию, оценивать происходящие изменения и их последствия;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стрессовую ситуацию как вызов, требующий контрмер;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ситуацию стресса, корректировать принимаемые решения и действия;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быть готовым действовать в отсутствие гарантий успеха.</w:t>
      </w:r>
    </w:p>
    <w:p w:rsidR="00D35FE1" w:rsidRPr="00941521" w:rsidRDefault="008F01BC">
      <w:pPr>
        <w:autoSpaceDE w:val="0"/>
        <w:autoSpaceDN w:val="0"/>
        <w:spacing w:before="264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68" w:after="0" w:line="288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Метапредметные результаты освоения программы основного общего образования, в том числе адаптированной, должны отражать: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Овладение универсальными учебными познавательными действиями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1) базовые логические действия: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объектов (явлений);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существенный признак классификации, основания для обобщения и сравнения, критерии проводимого анализа;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 учётом предложенной задачи выявлять закономерности и противоречия в рассматриваемых фактах, данных и наблюдениях;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предлагать критерии для выявления закономерностей и противоречий;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дефицит информации, данных, необходимых для решения поставленной задачи;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причинно-следственные связи при изучении явлений и процессов;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6" w:right="654" w:bottom="296" w:left="666" w:header="720" w:footer="720" w:gutter="0"/>
          <w:cols w:space="720" w:equalWidth="0">
            <w:col w:w="10580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90" w:line="220" w:lineRule="exact"/>
        <w:rPr>
          <w:lang w:val="ru-RU"/>
        </w:rPr>
      </w:pPr>
    </w:p>
    <w:p w:rsidR="00D35FE1" w:rsidRPr="00941521" w:rsidRDefault="008F01BC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способ решения учебной задачи (сравнивать несколько вариантов решения,  выбирать  наиболее подходящий с учётом самостоятельно выделенных критериев);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2) базовые исследовательские действия: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вопросы как исследовательский инструмент познания;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вопросы, фиксирующие разрыв между реальным и желательным состоянием ситуации, объекта, самостоятельно устанавливать искомое и данное;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гипотезу об истинности собственных суждений и суждений других,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аргументировать свою позицию, мнение;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на применимость и достоверность информацию, полученную в ходе исследования (эксперимента);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прогнозировать возможное дальнейшее развитие процессов, событий и их последствия в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аналогичных или сходных ситуациях, выдвигать предположения об их развитии в новых условиях и контекстах;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3) работа с информацией: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выбирать, анализировать, систематизировать и интерпретировать информацию различных видов и форм представления;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надёжность информации по критериям, предложенным педагогическим работником или сформулированным самостоятельно;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эффективно запоминать и систематизировать информацию.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2" w:after="0" w:line="262" w:lineRule="auto"/>
        <w:ind w:right="129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Овладение универсальными учебными коммуникативными действиями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1) общение: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выражать себя (свою точку зрения) в устных и письменных текстах;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диалога и(или)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310" w:right="822" w:bottom="356" w:left="666" w:header="720" w:footer="720" w:gutter="0"/>
          <w:cols w:space="720" w:equalWidth="0">
            <w:col w:w="10412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публично представлять результаты выполненного опыта (эксперимента, исследования, проекта);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2) совместная деятельность: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обобщать мнения нескольких людей, проявлять готовность руководить, выполнять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поручения, подчиняться;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качество своего вклада в общий продукт по критериям, самостоятельно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сформулированным участниками взаимодействия;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результаты с исходной задачей и вклад каждого члена команды в достижение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результатов, разделять сферу ответственности и проявлять готовность к предоставлению отчёта перед группой.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90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Овладение универсальными учебными регулятивными действиями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1) самоорганизация: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проблемы для решения в жизненных и учебных ситуациях;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составлять алгоритм решения  задачи 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выбор и брать ответственность за решение;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2) самоконтроль: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способами самоконтроля, самомотивации и рефлексии;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ситуации и предлагать план её изменения;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соответствие результата цели и условиям;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3) эмоциональный интеллект: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88" w:bottom="368" w:left="666" w:header="720" w:footer="720" w:gutter="0"/>
          <w:cols w:space="720" w:equalWidth="0">
            <w:col w:w="10546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941521">
        <w:rPr>
          <w:lang w:val="ru-RU"/>
        </w:rPr>
        <w:tab/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различать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называть и управлять собственными эмоциями и эмоциями других;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анализировать причины эмоций;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ставить себя на место другого человека, понимать мотивы и намерения другого;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регулировать способ выражения эмоций;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4) принятие себя и других: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осознанно относиться к другому человеку, его мнению; признавать своё право на ошибку и такое же право другого; принимать себя и других, не осуждая;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открытость себе и другим;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осознавать невозможность контролировать всё вокруг.</w:t>
      </w:r>
    </w:p>
    <w:p w:rsidR="00D35FE1" w:rsidRPr="00941521" w:rsidRDefault="008F01BC">
      <w:pPr>
        <w:autoSpaceDE w:val="0"/>
        <w:autoSpaceDN w:val="0"/>
        <w:spacing w:before="70" w:after="0" w:line="274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D35FE1" w:rsidRPr="00941521" w:rsidRDefault="008F01BC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— речевой, языковой, социокультурной, компенсаторной, метапредметной (учебно-познавательной).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5 КЛАСС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1) Владеть основными видами речевой деятельности: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вести разные виды диалогов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(диалог этикетного характера, диалог — побуждение к 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5 реплик со стороны каждого собеседника);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разные виды монологических высказываний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5-6 фраз);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прочитанного текста с вербальными и/или зрительными опорами (объём — 5-6 фраз); кратко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результаты  выполненной проектной работы (объём — до 6 фраз);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воспринимать на слух и 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 минуты);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смысловоечтение: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про себя и 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180-200 слов); читать про себя несплошные тексты (таблицы) и понимать представленную в них информацию;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изучаемого языка;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60 слов);</w:t>
      </w:r>
    </w:p>
    <w:p w:rsidR="00D35FE1" w:rsidRPr="00941521" w:rsidRDefault="008F01BC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2)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фонетическими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различать на слух и адекватно,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без ошибок, ведущих к сбою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76" w:bottom="416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p w:rsidR="00D35FE1" w:rsidRPr="00941521" w:rsidRDefault="008F01BC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коммуникации,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произносить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слова с правильным ударением и фразы с соблюдением их ритмико-интонационных особенностей, в том числе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применять правила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отсутствия фразового ударения на служебных словах;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выразительно читать вслух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орфографическими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правильно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изученные слова;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пунктуационными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навыками: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звучащем и письменном тексте 675 лексических единиц (слов, словосочетаний, речевых клише) и правильно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625 лексических единиц (включая  500  лексических  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eastAsia="Times New Roman" w:hAnsi="Times New Roman"/>
          <w:color w:val="000000"/>
          <w:sz w:val="24"/>
        </w:rPr>
        <w:t>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ist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sion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/- </w:t>
      </w:r>
      <w:r>
        <w:rPr>
          <w:rFonts w:ascii="Times New Roman" w:eastAsia="Times New Roman" w:hAnsi="Times New Roman"/>
          <w:color w:val="000000"/>
          <w:sz w:val="24"/>
        </w:rPr>
        <w:t>tion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; имена прилагательные с суффиксами -</w:t>
      </w:r>
      <w:r>
        <w:rPr>
          <w:rFonts w:ascii="Times New Roman" w:eastAsia="Times New Roman" w:hAnsi="Times New Roman"/>
          <w:color w:val="000000"/>
          <w:sz w:val="24"/>
        </w:rPr>
        <w:t>ful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ian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an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; наречия с суффиксом -</w:t>
      </w:r>
      <w:r>
        <w:rPr>
          <w:rFonts w:ascii="Times New Roman" w:eastAsia="Times New Roman" w:hAnsi="Times New Roman"/>
          <w:color w:val="000000"/>
          <w:sz w:val="24"/>
        </w:rPr>
        <w:t>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имена прилагательные, имена существительные и наречия с отрицательным префиксом </w:t>
      </w:r>
      <w:r>
        <w:rPr>
          <w:rFonts w:ascii="Times New Roman" w:eastAsia="Times New Roman" w:hAnsi="Times New Roman"/>
          <w:color w:val="000000"/>
          <w:sz w:val="24"/>
        </w:rPr>
        <w:t>un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изученные синонимы и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интернациональные слова;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4)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знать и 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структуры простых и сложных предложений английского языка; различных коммуникативных типов предложений английского языка;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письменном и звучащем тексте и употреблять в устной и письменной речи: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 предложения с несколькими обстоятельствами, следующими в определённом порядке;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вопросительные предложения (альтернативный и разделительный вопросы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Future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глаголы в  видо-временных  формах  действительного  залога в изъявительном наклонении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повествовательных (утвердительных и отрицательных) и вопросительных предложениях;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имена существительные во множественном числе, в том числе имена существительные, имеющие форму только множественного числа;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имена существительные с причастиями настоящего и прошедшего времени;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наречия в положительной, сравнительной и превосходной степенях, образованные по правилу, и исключения;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5)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социокультурными знаниями и умениями: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использовать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знать/понимать и использовать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правильно оформлять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адрес, писать фамилии и имена (свои, родственников и друзей) на английском языке (в анкете, формуляре);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обладать базовыми знаниями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 социокультурном портрете родной страны и страны/стран изучаемого языка;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6" w:right="728" w:bottom="428" w:left="666" w:header="720" w:footer="720" w:gutter="0"/>
          <w:cols w:space="720" w:equalWidth="0">
            <w:col w:w="10506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кратко представлять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Россию и страны/стран изучаемого языка;</w:t>
      </w:r>
    </w:p>
    <w:p w:rsidR="00D35FE1" w:rsidRPr="00941521" w:rsidRDefault="008F01BC">
      <w:pPr>
        <w:autoSpaceDE w:val="0"/>
        <w:autoSpaceDN w:val="0"/>
        <w:spacing w:before="190" w:after="0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6)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компенсаторными умениями: использовать при чтении и аудировании языковую догадку, в том числе контекстуальную; игнорировать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D35FE1" w:rsidRPr="00941521" w:rsidRDefault="008F01BC">
      <w:pPr>
        <w:autoSpaceDE w:val="0"/>
        <w:autoSpaceDN w:val="0"/>
        <w:spacing w:before="264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6 КЛАСС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68" w:after="0" w:line="290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1) Владеть основными видами речевой деятельности: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вести разные виды диалогов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(диалог этикетного характера, диалог — 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5 реплик со стороны каждого собеседника);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разные виды монологических высказываний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7-8 фраз);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прочитанного текста с вербальными и/или зрительными опорами (объём — 7-8 фраз); кратко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результаты  выполненной проектной работы (объём — 7-8 фраз);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воспринимать на слух и понимать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1,5 минут);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смысловоечтение: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про себя и 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250-300 слов); читать про себя несплошные тексты (таблицы) и понимать представленную в них информацию;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определять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тему текста по заголовку;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заполнять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анкеты и формуляры в соответствии с нормами речевого этикета, принятыми в стране/странах изучаемого языка, с указанием личной информации;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электронное сообщение личного характера, соблюдая речевой этикет, принятый в стране/странах изучаемого языка (объём сообщения — до 70 слов);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небольшое письменное высказывание с опорой на образец, план, ключевые слова, картинку (объём высказывания — до 70 слов);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2)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фонетическими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различать на слух и адекватно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без ошибок, ведущих к сбою коммуникации,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произносить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слова с правильным ударением и фразы с соблюдением их ритмико-интонационных особенностей, в том числе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применятьправила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отсутствия фразового ударения на служебных словах;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выразительно читать вслух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орфографическими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правильно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изученные слова;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48" w:bottom="37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71" w:lineRule="auto"/>
        <w:ind w:right="288" w:firstLine="180"/>
        <w:rPr>
          <w:lang w:val="ru-RU"/>
        </w:rPr>
      </w:pPr>
      <w:proofErr w:type="gramStart"/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proofErr w:type="gramEnd"/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пунктуационными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навыками: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точку, вопросительный и восклицательный знаки в конце предложения, запятую при перечислении и обращении, апостроф; пунктуационно правильно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оформлять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электронное сообщение личного характера;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звучащем и письменном тексте 800 лексических единиц (слов, словосочетаний, речевых клише) и правильно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употреблять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родственные слова, образованные с использованием аффиксации: имена существительные с помощью суффикса -</w:t>
      </w:r>
      <w:r>
        <w:rPr>
          <w:rFonts w:ascii="Times New Roman" w:eastAsia="Times New Roman" w:hAnsi="Times New Roman"/>
          <w:color w:val="000000"/>
          <w:sz w:val="24"/>
        </w:rPr>
        <w:t>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имена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прилагательные с помощью суффиксов -</w:t>
      </w:r>
      <w:r>
        <w:rPr>
          <w:rFonts w:ascii="Times New Roman" w:eastAsia="Times New Roman" w:hAnsi="Times New Roman"/>
          <w:color w:val="000000"/>
          <w:sz w:val="24"/>
        </w:rPr>
        <w:t>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less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ive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al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изученные синонимы, антонимы и интернациональные слова;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различные средства связи для обеспечения целостности высказывания;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8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4)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знать и 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структуры простых и сложных предложений английского языка; различных коммуникативных типов предложений английского языка;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письменном и звучащем тексте и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речи: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сложноподчинённые предложения с придаточными определительными с союзными словами </w:t>
      </w:r>
      <w:r>
        <w:rPr>
          <w:rFonts w:ascii="Times New Roman" w:eastAsia="Times New Roman" w:hAnsi="Times New Roman"/>
          <w:color w:val="000000"/>
          <w:sz w:val="24"/>
        </w:rPr>
        <w:t>who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which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that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сложноподчинённые предложения с придаточными времени с союзами </w:t>
      </w:r>
      <w:r>
        <w:rPr>
          <w:rFonts w:ascii="Times New Roman" w:eastAsia="Times New Roman" w:hAnsi="Times New Roman"/>
          <w:color w:val="000000"/>
          <w:sz w:val="24"/>
        </w:rPr>
        <w:t>for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since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предложения с конструкциями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not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глаголы в  видо-временных  формах  действительного  залога в изъявительном  наклонении 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</w:rPr>
        <w:t>Continuous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все типы вопросительных предложений (общий, специальный, альтернативный, разделительный вопросы)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Continuous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модальные глаголы и их эквиваленты (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able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must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have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may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should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need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лова, выражающие количество (</w:t>
      </w:r>
      <w:r>
        <w:rPr>
          <w:rFonts w:ascii="Times New Roman" w:eastAsia="Times New Roman" w:hAnsi="Times New Roman"/>
          <w:color w:val="000000"/>
          <w:sz w:val="24"/>
        </w:rPr>
        <w:t>little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little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few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few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возвратные, неопределённые местоимения </w:t>
      </w:r>
      <w:r>
        <w:rPr>
          <w:rFonts w:ascii="Times New Roman" w:eastAsia="Times New Roman" w:hAnsi="Times New Roman"/>
          <w:color w:val="000000"/>
          <w:sz w:val="24"/>
        </w:rPr>
        <w:t>some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any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и их производные (</w:t>
      </w:r>
      <w:r>
        <w:rPr>
          <w:rFonts w:ascii="Times New Roman" w:eastAsia="Times New Roman" w:hAnsi="Times New Roman"/>
          <w:color w:val="000000"/>
          <w:sz w:val="24"/>
        </w:rPr>
        <w:t>somebody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anybody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something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anything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.) </w:t>
      </w:r>
      <w:r>
        <w:rPr>
          <w:rFonts w:ascii="Times New Roman" w:eastAsia="Times New Roman" w:hAnsi="Times New Roman"/>
          <w:color w:val="000000"/>
          <w:sz w:val="24"/>
        </w:rPr>
        <w:t>every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производные (</w:t>
      </w:r>
      <w:r>
        <w:rPr>
          <w:rFonts w:ascii="Times New Roman" w:eastAsia="Times New Roman" w:hAnsi="Times New Roman"/>
          <w:color w:val="000000"/>
          <w:sz w:val="24"/>
        </w:rPr>
        <w:t>everybody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everything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.) в повествовательных (утвердительных и отрицательных) и вопросительных предложениях;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числительные для обозначения дат и больших чисел (100-1000);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2" w:after="0" w:line="286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5)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социокультурными знаниями и умениями: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использовать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 речи;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знать/понимать и использовать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обладать базовыми знаниями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 социокультурном портрете родной страны и страны/стран изучаемого языка;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кратко представлять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Россию и страну/страны изучаемого языка;</w:t>
      </w:r>
    </w:p>
    <w:p w:rsidR="00D35FE1" w:rsidRPr="00941521" w:rsidRDefault="008F01BC">
      <w:pPr>
        <w:autoSpaceDE w:val="0"/>
        <w:autoSpaceDN w:val="0"/>
        <w:spacing w:before="190" w:after="0"/>
        <w:ind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6)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компенсаторными умениями: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при чтении и аудировании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D35FE1" w:rsidRPr="00941521" w:rsidRDefault="008F01BC">
      <w:pPr>
        <w:autoSpaceDE w:val="0"/>
        <w:autoSpaceDN w:val="0"/>
        <w:spacing w:before="190" w:after="0" w:line="262" w:lineRule="auto"/>
        <w:jc w:val="center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7)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участвовать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несложных учебных проектах с использованием материалов на английском языке с применением ИКТ, соблюдая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правила  информационной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 безопасности  при  работе в сети Интернет;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50" w:bottom="2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150" w:line="220" w:lineRule="exact"/>
        <w:rPr>
          <w:lang w:val="ru-RU"/>
        </w:rPr>
      </w:pPr>
    </w:p>
    <w:p w:rsidR="00D35FE1" w:rsidRPr="00941521" w:rsidRDefault="008F01BC">
      <w:pPr>
        <w:tabs>
          <w:tab w:val="left" w:pos="180"/>
        </w:tabs>
        <w:autoSpaceDE w:val="0"/>
        <w:autoSpaceDN w:val="0"/>
        <w:spacing w:after="0" w:line="262" w:lineRule="auto"/>
        <w:ind w:right="57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8)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иноязычные словари и справочники, в том числе информационно-справочные системы в электронной форме;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62" w:lineRule="auto"/>
        <w:ind w:right="115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9)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достигать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взаимопонимания в процессе устного и письменного общения с носителями иностранного языка, с людьми другой культуры;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10)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сравнивать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7 КЛАСС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основными видами речевой деятельности: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вести разные виды диалогов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(диалог этикетного характера, диалог — 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6 реплик со стороны каждого собеседника);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разные виды монологических высказываний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8-9 фраз);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прочитанного/прослушанного текста с вербальными и/или зрительными опорами (объём — 8-9 фраз);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кратко излагать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результаты выполненной проектной работы (объём — 8-9 фраз);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воспринимать на слух и 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1,5 минут);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смысловоечтение: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про себя и 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нужной/запрашиваемой информации, с полным пониманием информации, представленной в тексте в эксплицитной/явной форме (объём текста/текстов для чтения — до 350 слов);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про себя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несплошные тексты (таблицы, диаграммы) и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представленную в них информацию;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определять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последовательность главных фактов/событий в тексте;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заполнять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анкеты и формуляры с указанием личной информации;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электронное сообщение личного характера, соблюдая речевой этикет, принятый в стране/странах изучаемого языка (объём сообщения — до 90 слов);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небольшое письменное высказывание с опорой на образец, план, ключевые слова, таблицу (объём высказывания — до 90 слов);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2)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фонетическими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различать  на  слух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 адекватно, без ошибок, ведущих к сбою коммуникации,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произносить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вслух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небольшие аутентичные тексты объёмом до 100 слов, построенные на изученном языковом материале, с соблюдением правил чтения и соответствующей интонацией; читать новые слова согласно основным правилам чтения;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орфографическими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правильно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изученные слова;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пунктуационными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точку, вопросительный и восклицательный знаки в конце предложения, запятую при перечислении и обращении, апостроф; пунктуационно правильно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оформлять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электронное сообщение личного характера;</w:t>
      </w:r>
    </w:p>
    <w:p w:rsidR="00D35FE1" w:rsidRPr="00941521" w:rsidRDefault="008F01BC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звучащем и письменном тексте 1000 лексических единиц (слов, словосочетаний,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370" w:right="650" w:bottom="3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tabs>
          <w:tab w:val="left" w:pos="180"/>
        </w:tabs>
        <w:autoSpaceDE w:val="0"/>
        <w:autoSpaceDN w:val="0"/>
        <w:spacing w:after="0" w:line="288" w:lineRule="auto"/>
        <w:ind w:right="288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речевых клише) и правильно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900 лексических единиц, обслуживающих ситуации общения в рамках тематического содержания, с соблюдением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существующей нормы лексической сочетаемости;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родственные слова, образованные с использованием аффиксации: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имена  существительные  с  помощью  суффиксов -</w:t>
      </w:r>
      <w:r>
        <w:rPr>
          <w:rFonts w:ascii="Times New Roman" w:eastAsia="Times New Roman" w:hAnsi="Times New Roman"/>
          <w:color w:val="000000"/>
          <w:sz w:val="24"/>
        </w:rPr>
        <w:t>ness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,-</w:t>
      </w:r>
      <w:r>
        <w:rPr>
          <w:rFonts w:ascii="Times New Roman" w:eastAsia="Times New Roman" w:hAnsi="Times New Roman"/>
          <w:color w:val="000000"/>
          <w:sz w:val="24"/>
        </w:rPr>
        <w:t>ment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имена прилагательные с помощью суффиксов -</w:t>
      </w:r>
      <w:r>
        <w:rPr>
          <w:rFonts w:ascii="Times New Roman" w:eastAsia="Times New Roman" w:hAnsi="Times New Roman"/>
          <w:color w:val="000000"/>
          <w:sz w:val="24"/>
        </w:rPr>
        <w:t>ous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имена прилагательные и наречия с помощью отрицательных префиксов 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-/</w:t>
      </w:r>
      <w:r>
        <w:rPr>
          <w:rFonts w:ascii="Times New Roman" w:eastAsia="Times New Roman" w:hAnsi="Times New Roman"/>
          <w:color w:val="000000"/>
          <w:sz w:val="24"/>
        </w:rPr>
        <w:t>im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сложные имена прилагательные путем соединения основы прилагательного с основой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существительного с добавлением суффикса -</w:t>
      </w:r>
      <w:r>
        <w:rPr>
          <w:rFonts w:ascii="Times New Roman" w:eastAsia="Times New Roman" w:hAnsi="Times New Roman"/>
          <w:color w:val="000000"/>
          <w:sz w:val="24"/>
        </w:rPr>
        <w:t>ed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blue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eyed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изученные синонимы, антонимы, многозначные слова, интернациональные слова; наиболее частотные фразовые глаголы;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8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4)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знать и 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структуры простых и сложных предложений и различных коммуникативных типов предложений английского языка;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письменном и звучащем тексте и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речи: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предложения со сложным дополнением (</w:t>
      </w:r>
      <w:r>
        <w:rPr>
          <w:rFonts w:ascii="Times New Roman" w:eastAsia="Times New Roman" w:hAnsi="Times New Roman"/>
          <w:color w:val="000000"/>
          <w:sz w:val="24"/>
        </w:rPr>
        <w:t>Complex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Object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условные предложения реального (</w:t>
      </w:r>
      <w:r>
        <w:rPr>
          <w:rFonts w:ascii="Times New Roman" w:eastAsia="Times New Roman" w:hAnsi="Times New Roman"/>
          <w:color w:val="000000"/>
          <w:sz w:val="24"/>
        </w:rPr>
        <w:t>Conditional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0, </w:t>
      </w:r>
      <w:r>
        <w:rPr>
          <w:rFonts w:ascii="Times New Roman" w:eastAsia="Times New Roman" w:hAnsi="Times New Roman"/>
          <w:color w:val="000000"/>
          <w:sz w:val="24"/>
        </w:rPr>
        <w:t>Conditional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 характера;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предложения с конструкцией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going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+ инфинитив и формы </w:t>
      </w:r>
      <w:r>
        <w:rPr>
          <w:rFonts w:ascii="Times New Roman" w:eastAsia="Times New Roman" w:hAnsi="Times New Roman"/>
          <w:color w:val="000000"/>
          <w:sz w:val="24"/>
        </w:rPr>
        <w:t>Future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Continuous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выражения будущего действия;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конструкцию </w:t>
      </w:r>
      <w:r>
        <w:rPr>
          <w:rFonts w:ascii="Times New Roman" w:eastAsia="Times New Roman" w:hAnsi="Times New Roman"/>
          <w:color w:val="000000"/>
          <w:sz w:val="24"/>
        </w:rPr>
        <w:t>used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+ инфинитив глагола;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глаголы в наиболее употребительных формах страдательного залога (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Passive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предлоги, употребляемые с глаголами в страдательном залоге;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модальный глагол </w:t>
      </w:r>
      <w:r>
        <w:rPr>
          <w:rFonts w:ascii="Times New Roman" w:eastAsia="Times New Roman" w:hAnsi="Times New Roman"/>
          <w:color w:val="000000"/>
          <w:sz w:val="24"/>
        </w:rPr>
        <w:t>might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наречия, совпадающие по форме с прилагательными (</w:t>
      </w:r>
      <w:r>
        <w:rPr>
          <w:rFonts w:ascii="Times New Roman" w:eastAsia="Times New Roman" w:hAnsi="Times New Roman"/>
          <w:color w:val="000000"/>
          <w:sz w:val="24"/>
        </w:rPr>
        <w:t>fast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high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early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местоимения </w:t>
      </w:r>
      <w:r>
        <w:rPr>
          <w:rFonts w:ascii="Times New Roman" w:eastAsia="Times New Roman" w:hAnsi="Times New Roman"/>
          <w:color w:val="000000"/>
          <w:sz w:val="24"/>
        </w:rPr>
        <w:t>other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another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both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all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one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количественные числительные для обозначения больших чисел (до 1 000 000);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5)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социокультурными знаниями и умениями: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отдельные социокультурные элементы речевого поведенческого этикета, принятые в стране/странах изучаемого языка в рамках тематического содержания;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знать/понимать и использовать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наиболее употребительную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тематическую фоновую лексику и реалии страны/стран изучаемого языка в рамках тематического содержания речи;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обладать базовыми знаниями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 социокультурном портрете и культурном наследии родной страны и страны/стран изучаемого языка;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кратко представлять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Россию и страну/страны изучаемого языка;</w:t>
      </w:r>
    </w:p>
    <w:p w:rsidR="00D35FE1" w:rsidRPr="00941521" w:rsidRDefault="008F01BC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6)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компенсаторными умениями: использовать при чтении и аудировании языковую догадку, в том числе контекстуальную;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D35FE1" w:rsidRPr="00941521" w:rsidRDefault="008F01BC">
      <w:pPr>
        <w:autoSpaceDE w:val="0"/>
        <w:autoSpaceDN w:val="0"/>
        <w:spacing w:before="190" w:after="0" w:line="262" w:lineRule="auto"/>
        <w:jc w:val="center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7)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участвовать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несложных учебных проектах с использованием материалов на английском языке с применением ИКТ, соблюдая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правила  информационной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 безопасности  при  работе в сети Интернет;</w:t>
      </w:r>
    </w:p>
    <w:p w:rsidR="00D35FE1" w:rsidRPr="00941521" w:rsidRDefault="008F01BC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8)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иноязычные словари и справочники, в том числе информационно-справочные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50" w:bottom="2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90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30" w:lineRule="auto"/>
        <w:rPr>
          <w:lang w:val="ru-RU"/>
        </w:rPr>
      </w:pP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системы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в электронной форме;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62" w:lineRule="auto"/>
        <w:ind w:right="115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9)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достигать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взаимопонимания в процессе устного и письменного общения с носителями иностранного языка, с людьми другой культуры;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10)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сравнивать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основными видами речевой деятельности: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вести разные виды диалогов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(диалог этикетного характера, диалог — побуждение к действию, диалог — расспрос; комбинированный диалог, включающий различные виды диалогов) в рамках тематического содержания речи в 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разные виды монологических высказываний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до 9-10 фраз);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выражать и кратко аргументировать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своё мнение,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прочитанного/ прослушанного текста с вербальными и/или зрительными опорами (объём — 9-10 фраз);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результаты выполненной проектной работы (объём — 9-10 фраз);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воспринимать на слух и 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информации (время звучания текста/текстов для аудирования — до 2 минут);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прогнозировать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звучащего текста по началу сообщения;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про себя и 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350-500 слов);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несплошные тексты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(таблицы,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диаграммы) и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представленную в них информацию;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определять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последовательность главных фактов/событий в тексте;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заполнять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анкеты и формуляры, сообщая о себе основные сведения, в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соответствии с нормами, принятыми в стране/странах изучаемого языка;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электронное сообщение личного характера, соблюдая речевой этикет, принятый в стране/странах изучаемого языка (объём сообщения — до 110 слов);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небольшое письменное высказывание с опорой на образец, план, таблицу и/или прочитанный/прослушанный текст (объём высказывания — до 110 слов);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2)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фонетическими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различать на слух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 адекватно, без ошибок, ведущих к сбою коммуникации,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произносить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слова с правильным ударением и фразы с соблюдением их ритмико-интонационных особенностей, в том числе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применять правила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отсутствия фразового ударения на служебных словах; владеть правилами чтения и выразительно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вслух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новые слова согласно основным правилам чтения;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орфографическими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правильно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изученные слова;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310" w:right="648" w:bottom="42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71" w:lineRule="auto"/>
        <w:ind w:right="144" w:firstLine="180"/>
        <w:rPr>
          <w:lang w:val="ru-RU"/>
        </w:rPr>
      </w:pPr>
      <w:proofErr w:type="gramStart"/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proofErr w:type="gramEnd"/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пунктуационными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звучащем и письменном тексте 1250 лексических единиц (слов, словосочетаний, речевых клише) и правильно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1050 лексических единиц, обслуживающих ситуации общения в рамках тематического содержания, с соблюдением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существующих норм лексической сочетаемости;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eastAsia="Times New Roman" w:hAnsi="Times New Roman"/>
          <w:color w:val="000000"/>
          <w:sz w:val="24"/>
        </w:rPr>
        <w:t>ity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ship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ance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ence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имена прилагательные с помощью префикса </w:t>
      </w:r>
      <w:r>
        <w:rPr>
          <w:rFonts w:ascii="Times New Roman" w:eastAsia="Times New Roman" w:hAnsi="Times New Roman"/>
          <w:color w:val="000000"/>
          <w:sz w:val="24"/>
        </w:rPr>
        <w:t>inter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walk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walk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), глагол от имени существительного (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), имя существительное от прилагательного (</w:t>
      </w:r>
      <w:r>
        <w:rPr>
          <w:rFonts w:ascii="Times New Roman" w:eastAsia="Times New Roman" w:hAnsi="Times New Roman"/>
          <w:color w:val="000000"/>
          <w:sz w:val="24"/>
        </w:rPr>
        <w:t>rich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rich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изученные многозначные слова, синонимы, антонимы; наиболее частотные фразовые глаголы; сокращения  и  аббревиатуры;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4)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знать и 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особенностей структуры простых и сложных предложений английского языка; различных коммуникативных типов предложений английского языка;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письменном и звучащем тексте и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речи: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предложения со сложным дополнением (</w:t>
      </w:r>
      <w:r>
        <w:rPr>
          <w:rFonts w:ascii="Times New Roman" w:eastAsia="Times New Roman" w:hAnsi="Times New Roman"/>
          <w:color w:val="000000"/>
          <w:sz w:val="24"/>
        </w:rPr>
        <w:t>Complex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Object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все типы вопросительных предложений в 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согласование времён в рамках сложного предложения;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согласование подлежащего, выраженного собирательным существительным (</w:t>
      </w:r>
      <w:r>
        <w:rPr>
          <w:rFonts w:ascii="Times New Roman" w:eastAsia="Times New Roman" w:hAnsi="Times New Roman"/>
          <w:color w:val="000000"/>
          <w:sz w:val="24"/>
        </w:rPr>
        <w:t>family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police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), со сказуемым;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конструкции с глаголами на -</w:t>
      </w:r>
      <w:r>
        <w:rPr>
          <w:rFonts w:ascii="Times New Roman" w:eastAsia="Times New Roman" w:hAnsi="Times New Roman"/>
          <w:color w:val="000000"/>
          <w:sz w:val="24"/>
        </w:rPr>
        <w:t>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love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hate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doing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something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конструкции, содержащие глаголы-связки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look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feel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seem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конструкции 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get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used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do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something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get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used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doing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something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 конструкцию </w:t>
      </w:r>
      <w:r>
        <w:rPr>
          <w:rFonts w:ascii="Times New Roman" w:eastAsia="Times New Roman" w:hAnsi="Times New Roman"/>
          <w:color w:val="000000"/>
          <w:sz w:val="24"/>
        </w:rPr>
        <w:t>both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and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…;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конструкции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глаголами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stop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remember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forget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(разница в значении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stop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doing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smth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stop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do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smth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глаголы в видо-временных формах действительного залога в изъявительном наклонении (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Continuous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Future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модальные глаголы в косвенной речи в настоящем и прошедшем времени;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неличные формы глагола (инфинитив, герундий, причастия настоящего и прошедшего времени);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наречия </w:t>
      </w:r>
      <w:r>
        <w:rPr>
          <w:rFonts w:ascii="Times New Roman" w:eastAsia="Times New Roman" w:hAnsi="Times New Roman"/>
          <w:color w:val="000000"/>
          <w:sz w:val="24"/>
        </w:rPr>
        <w:t>too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enough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отрицательные местоимения </w:t>
      </w:r>
      <w:r>
        <w:rPr>
          <w:rFonts w:ascii="Times New Roman" w:eastAsia="Times New Roman" w:hAnsi="Times New Roman"/>
          <w:color w:val="000000"/>
          <w:sz w:val="24"/>
        </w:rPr>
        <w:t>no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(и его производные </w:t>
      </w:r>
      <w:r>
        <w:rPr>
          <w:rFonts w:ascii="Times New Roman" w:eastAsia="Times New Roman" w:hAnsi="Times New Roman"/>
          <w:color w:val="000000"/>
          <w:sz w:val="24"/>
        </w:rPr>
        <w:t>nobody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nothing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.), </w:t>
      </w:r>
      <w:r>
        <w:rPr>
          <w:rFonts w:ascii="Times New Roman" w:eastAsia="Times New Roman" w:hAnsi="Times New Roman"/>
          <w:color w:val="000000"/>
          <w:sz w:val="24"/>
        </w:rPr>
        <w:t>none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5)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социокультурными знаниями и умениями: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осуществлять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718" w:bottom="416" w:left="666" w:header="720" w:footer="720" w:gutter="0"/>
          <w:cols w:space="720" w:equalWidth="0">
            <w:col w:w="10516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tabs>
          <w:tab w:val="left" w:pos="180"/>
        </w:tabs>
        <w:autoSpaceDE w:val="0"/>
        <w:autoSpaceDN w:val="0"/>
        <w:spacing w:after="0"/>
        <w:rPr>
          <w:lang w:val="ru-RU"/>
        </w:rPr>
      </w:pPr>
      <w:r w:rsidRPr="00941521">
        <w:rPr>
          <w:lang w:val="ru-RU"/>
        </w:rPr>
        <w:tab/>
      </w:r>
      <w:proofErr w:type="gramStart"/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кратко</w:t>
      </w:r>
      <w:proofErr w:type="gramEnd"/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представлять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родную страну/малую родину и страну/страны изучаемого языка (культурные явления и события; достопримечательности, выдающиеся люди);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оказывать помощь зарубежным гостям в ситуациях повседневного общения (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объяснить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местонахождение объекта, сообщить возможный маршрут и т. д.);</w:t>
      </w:r>
    </w:p>
    <w:p w:rsidR="00D35FE1" w:rsidRPr="00941521" w:rsidRDefault="008F01BC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6)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компенсаторными умениями: использовать при чтении и аудировании языковую, в том числе контекстуальную, догадку;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D35FE1" w:rsidRPr="00941521" w:rsidRDefault="008F01BC">
      <w:pPr>
        <w:autoSpaceDE w:val="0"/>
        <w:autoSpaceDN w:val="0"/>
        <w:spacing w:before="192" w:after="0" w:line="271" w:lineRule="auto"/>
        <w:ind w:right="432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7)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8) уметь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рассматривать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D35FE1" w:rsidRPr="00941521" w:rsidRDefault="008F01BC">
      <w:pPr>
        <w:autoSpaceDE w:val="0"/>
        <w:autoSpaceDN w:val="0"/>
        <w:spacing w:before="190" w:after="0" w:line="262" w:lineRule="auto"/>
        <w:jc w:val="center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9)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участвовать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несложных учебных проектах с использованием материалов на английском языке с применением ИКТ, соблюдая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правила  информационной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 безопасности  при  работе в сети Интернет;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10)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иноязычные словари и справочники, в том числе информационно-справочные системы в электронной форме;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62" w:lineRule="auto"/>
        <w:ind w:right="100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11)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>достигать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взаимопонимания в процессе устного и письменного общения с носителями иностранного языка, людьми другой культуры;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12)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сравнивать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66" w:after="0" w:line="288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основными видами речевой деятельности: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вести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комбинированный диалог, включающий различные виды диалогов (диалог этикетного характера, диалог-побуждение к действию, диалог-расспрос); диалог-обмен мнениями в рамках тематического содержания речи в стандартных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изучаемого языка (до 6-8 реплик со стороны каждого собеседника);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(объём монологического высказывания — до 10-12 фраз);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прочитанного/прослушанного текста со зрительными и/или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вербальными опорами (объём — 10-12 фраз);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результаты  выполненной  проектной  работы; (объём — 10-12 фраз);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воспринимать на слух и 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про себя и 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50" w:bottom="36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p w:rsidR="00D35FE1" w:rsidRPr="00941521" w:rsidRDefault="008F01BC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(объём текста/текстов для чтения — 500-600 слов);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про себя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несплошные тексты (таблицы, диаграммы) и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представленную в них информацию;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обобщать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оценивать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полученную при чтении информацию;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заполнять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анкеты и формуляры, сообщая о себе основные сведения, в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соответствии с нормами, принятыми в стране/странах изучаемого языка;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электронное сообщение личного характера, соблюдая речевой этикет, принятый в стране/странах изучаемого языка (объём сообщения — до 120 слов);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небольшое письменное высказывание с опорой на образец, план, таблицу, прочитанный/прослушанный текст (объём высказывания — до 120 слов);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заполнять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таблицу, кратко фиксируя содержание прочитанного/прослушанного текста;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письменно представлять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результаты выполненной проектной работы (объём — 100-120 слов);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2) владеть 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фонетическими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различать на слух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 адекватно, без ошибок, ведущих к сбою коммуникации,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произносить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слова с правильным ударением и фразы с соблюдением их ритмико-интонационных особенностей, в том числе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применять правила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отсутствия фразового ударения на служебных словах;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правилами чтения и выразительно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вслух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новые слова согласно основным правилам чтения;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орфографическими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правильно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изученные слова;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пунктуационными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точку, вопросительный и восклицательный знаки в конце предложения, запятую при перечислении и обращении, апостроф; пунктуационно правильно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оформлять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электронное сообщение личного характера;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8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звучащем и письменном тексте 1250 лексических единиц (слов, словосочетаний, речевых клише) и правильно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1050 лексических единиц, обслуживающих ситуации общения в рамках тематического содержания, с соблюдением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существующих норм лексической сочетаемости;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eastAsia="Times New Roman" w:hAnsi="Times New Roman"/>
          <w:color w:val="000000"/>
          <w:sz w:val="24"/>
        </w:rPr>
        <w:t>ity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ship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ance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ence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; имена прилагательные с помощью префикса </w:t>
      </w:r>
      <w:r>
        <w:rPr>
          <w:rFonts w:ascii="Times New Roman" w:eastAsia="Times New Roman" w:hAnsi="Times New Roman"/>
          <w:color w:val="000000"/>
          <w:sz w:val="24"/>
        </w:rPr>
        <w:t>inter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walk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walk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), глагол от имени существительного (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), имя существительное от прилагательного (</w:t>
      </w:r>
      <w:r>
        <w:rPr>
          <w:rFonts w:ascii="Times New Roman" w:eastAsia="Times New Roman" w:hAnsi="Times New Roman"/>
          <w:color w:val="000000"/>
          <w:sz w:val="24"/>
        </w:rPr>
        <w:t>rich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rich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изученные многозначные слова, синонимы, антонимы; наиболее частотные фразовые глаголы; сокращения  и  аббревиатуры; 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6" w:lineRule="auto"/>
        <w:ind w:right="86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4)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знать и понимать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структуры простых и сложных предложений и различных коммуникативных типов предложений английского языка;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письменном и звучащем тексте и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речи: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предложения со сложным дополнением (</w:t>
      </w:r>
      <w:r>
        <w:rPr>
          <w:rFonts w:ascii="Times New Roman" w:eastAsia="Times New Roman" w:hAnsi="Times New Roman"/>
          <w:color w:val="000000"/>
          <w:sz w:val="24"/>
        </w:rPr>
        <w:t>Complex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Object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 (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want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have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my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hair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cut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.);</w:t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предложения с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wish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условные  предложения  нереального  характера  (</w:t>
      </w:r>
      <w:r>
        <w:rPr>
          <w:rFonts w:ascii="Times New Roman" w:eastAsia="Times New Roman" w:hAnsi="Times New Roman"/>
          <w:color w:val="000000"/>
          <w:sz w:val="24"/>
        </w:rPr>
        <w:t>Conditional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конструкцию для выражения предпочтения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prefer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…/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prefer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…/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rather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…;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предложения с конструкцией </w:t>
      </w:r>
      <w:r>
        <w:rPr>
          <w:rFonts w:ascii="Times New Roman" w:eastAsia="Times New Roman" w:hAnsi="Times New Roman"/>
          <w:color w:val="000000"/>
          <w:sz w:val="24"/>
        </w:rPr>
        <w:t>either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neither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nor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-  формы страдательного залога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Passive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6" w:right="648" w:bottom="42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- порядок следования имён прилагательных (</w:t>
      </w:r>
      <w:r>
        <w:rPr>
          <w:rFonts w:ascii="Times New Roman" w:eastAsia="Times New Roman" w:hAnsi="Times New Roman"/>
          <w:color w:val="000000"/>
          <w:sz w:val="24"/>
        </w:rPr>
        <w:t>nice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long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blond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hair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5)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социокультурными знаниями и умениями: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знать/понимать и использовать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наиболее употребительную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тематическую фоновую лексику и реалии страны/стран изучаемого языка в рамках тематического содержания речи (основные национальные праздники, обычаи, традиции);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выражать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модальные значения, чувства и эмоции;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иметь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элементарные представления о различных вариантах английского языка; </w:t>
      </w:r>
      <w:r w:rsidRPr="00941521">
        <w:rPr>
          <w:lang w:val="ru-RU"/>
        </w:rPr>
        <w:br/>
      </w: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обладать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базовыми знаниями о социокультурном портрете и культурном наследии родной страны и страны/стран изучаемого языка;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уметь представлять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Россию и страну/страны изучаемого языка;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оказывать помощь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зарубежным гостям в ситуациях повседневного общения;</w:t>
      </w:r>
    </w:p>
    <w:p w:rsidR="00D35FE1" w:rsidRPr="00941521" w:rsidRDefault="008F01BC">
      <w:pPr>
        <w:autoSpaceDE w:val="0"/>
        <w:autoSpaceDN w:val="0"/>
        <w:spacing w:before="192" w:after="0" w:line="281" w:lineRule="auto"/>
        <w:ind w:right="144" w:firstLine="18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6)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компенсаторными умениями: использовать при говорении переспрос; использовать при говорении и письме перифраз/толкование, синонимические средства, описание предмета вместо его названия; при чтении и аудировании — языковую догадку, в том числе контекстуальную;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игнорировать информацию, не являющуюся необходимой для понимания основного содержания прочитанного/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прослушанного  текста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или для нахождения в тексте запрашиваемой информации;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7)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уметь рассматривать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D35FE1" w:rsidRPr="00941521" w:rsidRDefault="008F01BC">
      <w:pPr>
        <w:autoSpaceDE w:val="0"/>
        <w:autoSpaceDN w:val="0"/>
        <w:spacing w:before="190" w:after="0" w:line="262" w:lineRule="auto"/>
        <w:jc w:val="center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8)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участвовать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в несложных учебных проектах с использованием материалов на английском языке с применением ИКТ, соблюдая 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правила  информационной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 безопасности  при  работе в сети Интернет;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9)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иноязычные словари и справочники, в том числе информационно-справочные системы в электронной форме;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62" w:lineRule="auto"/>
        <w:ind w:right="1008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10)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достигать взаимопонимания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 процессе устного и письменного общения с носителями иностранного языка, людьми другой культуры;</w:t>
      </w:r>
    </w:p>
    <w:p w:rsidR="00D35FE1" w:rsidRPr="00941521" w:rsidRDefault="008F01BC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941521">
        <w:rPr>
          <w:lang w:val="ru-RU"/>
        </w:rPr>
        <w:tab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11) </w:t>
      </w:r>
      <w:r w:rsidRPr="00941521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сравнивать </w:t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4" w:line="220" w:lineRule="exact"/>
        <w:rPr>
          <w:lang w:val="ru-RU"/>
        </w:rPr>
      </w:pPr>
    </w:p>
    <w:p w:rsidR="00D35FE1" w:rsidRDefault="008F01BC">
      <w:pPr>
        <w:autoSpaceDE w:val="0"/>
        <w:autoSpaceDN w:val="0"/>
        <w:spacing w:after="92" w:line="374" w:lineRule="auto"/>
        <w:ind w:right="11952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  <w:r>
        <w:br/>
      </w:r>
      <w:r>
        <w:rPr>
          <w:rFonts w:ascii="Times New Roman" w:eastAsia="Times New Roman" w:hAnsi="Times New Roman"/>
          <w:b/>
          <w:color w:val="000000"/>
          <w:sz w:val="18"/>
        </w:rPr>
        <w:t>5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9114"/>
        <w:gridCol w:w="528"/>
        <w:gridCol w:w="1248"/>
        <w:gridCol w:w="1286"/>
        <w:gridCol w:w="2942"/>
      </w:tblGrid>
      <w:tr w:rsidR="00D35FE1">
        <w:trPr>
          <w:trHeight w:hRule="exact" w:val="348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9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30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45" w:lineRule="auto"/>
              <w:ind w:left="72" w:right="100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D35FE1">
        <w:trPr>
          <w:trHeight w:hRule="exact" w:val="540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</w:tr>
      <w:tr w:rsidR="00D35FE1">
        <w:trPr>
          <w:trHeight w:hRule="exact" w:val="7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</w:t>
            </w:r>
          </w:p>
        </w:tc>
        <w:tc>
          <w:tcPr>
            <w:tcW w:w="9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Моя семья. Мои друзья. Семейные праздники (день рождения, Новый год)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0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"Spotlight"-5 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</w:t>
            </w:r>
          </w:p>
        </w:tc>
        <w:tc>
          <w:tcPr>
            <w:tcW w:w="9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"Spotlight"-5 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</w:t>
            </w:r>
          </w:p>
        </w:tc>
        <w:tc>
          <w:tcPr>
            <w:tcW w:w="9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88" w:after="0" w:line="233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Досуг и увлечения/хобби современного подростка (чтение, кино, спорт)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"Spotlight"-5 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</w:t>
            </w:r>
          </w:p>
        </w:tc>
        <w:tc>
          <w:tcPr>
            <w:tcW w:w="9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8" w:after="0" w:line="233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Здоровый образ жизни: режим труда и отдыха.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Здоровое питание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"Spotlight"-5 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</w:t>
            </w:r>
          </w:p>
        </w:tc>
        <w:tc>
          <w:tcPr>
            <w:tcW w:w="9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88" w:after="0" w:line="233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Покупки: одежда, обувь и продукты питания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"Spotlight"-5 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7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</w:t>
            </w:r>
          </w:p>
        </w:tc>
        <w:tc>
          <w:tcPr>
            <w:tcW w:w="9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8" w:after="0" w:line="233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Переписка с зарубежными сверстниками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"Spotlight"-5 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</w:t>
            </w:r>
          </w:p>
        </w:tc>
        <w:tc>
          <w:tcPr>
            <w:tcW w:w="9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8" w:after="0" w:line="228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Виды отдыха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"Spotlight"-5 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</w:t>
            </w:r>
          </w:p>
        </w:tc>
        <w:tc>
          <w:tcPr>
            <w:tcW w:w="9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8" w:after="0" w:line="233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Погода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"Spotlight"-5 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79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</w:t>
            </w:r>
          </w:p>
        </w:tc>
        <w:tc>
          <w:tcPr>
            <w:tcW w:w="9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Родной город/село. Транспорт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"Spotlight"-5 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7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</w:t>
            </w:r>
          </w:p>
        </w:tc>
        <w:tc>
          <w:tcPr>
            <w:tcW w:w="9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88" w:after="0" w:line="254" w:lineRule="auto"/>
              <w:ind w:left="72" w:right="288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"Spotlight"-5 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</w:t>
            </w:r>
          </w:p>
        </w:tc>
        <w:tc>
          <w:tcPr>
            <w:tcW w:w="9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Выдающиеся люди родной страны и страны/стран изучаемого языка: писатели, поэты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"Spotlight"-5 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348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D35FE1"/>
        </w:tc>
      </w:tr>
    </w:tbl>
    <w:p w:rsidR="00D35FE1" w:rsidRDefault="008F01BC">
      <w:pPr>
        <w:autoSpaceDE w:val="0"/>
        <w:autoSpaceDN w:val="0"/>
        <w:spacing w:before="188" w:after="0" w:line="230" w:lineRule="auto"/>
      </w:pPr>
      <w:r>
        <w:rPr>
          <w:rFonts w:ascii="Times New Roman" w:eastAsia="Times New Roman" w:hAnsi="Times New Roman"/>
          <w:b/>
          <w:color w:val="000000"/>
          <w:sz w:val="18"/>
        </w:rPr>
        <w:t>6 КЛАСС</w:t>
      </w:r>
    </w:p>
    <w:p w:rsidR="00D35FE1" w:rsidRDefault="00D35FE1">
      <w:pPr>
        <w:sectPr w:rsidR="00D35FE1">
          <w:pgSz w:w="16840" w:h="11900"/>
          <w:pgMar w:top="282" w:right="640" w:bottom="41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35FE1" w:rsidRDefault="00D35FE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9678"/>
        <w:gridCol w:w="528"/>
        <w:gridCol w:w="1128"/>
        <w:gridCol w:w="1154"/>
        <w:gridCol w:w="2630"/>
      </w:tblGrid>
      <w:tr w:rsidR="00D35FE1">
        <w:trPr>
          <w:trHeight w:hRule="exact" w:val="420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9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2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D35FE1">
        <w:trPr>
          <w:trHeight w:hRule="exact" w:val="540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</w:tr>
      <w:tr w:rsidR="00D35FE1">
        <w:trPr>
          <w:trHeight w:hRule="exact" w:val="92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66" w:after="0" w:line="247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Семейные праздники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"Spotlight"-6 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92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68" w:after="0" w:line="252" w:lineRule="auto"/>
              <w:ind w:left="72" w:right="7200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Внешность и характер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человека/литературного персонажа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0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"Spotlight"-6 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92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Досуг и увлечения/хобби современного подростка (чтение, кино, театр, спорт)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"Spotlight"-6 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92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88" w:after="0" w:line="233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"Spotlight"-6 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92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88" w:after="0" w:line="233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Покупки: одежда, обувь и продукты питания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"Spotlight"-6 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92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86" w:after="0" w:line="254" w:lineRule="auto"/>
              <w:ind w:left="72" w:right="864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Школа. Школьная жизнь, школьная </w:t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форма,изучаемые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 предметы, любимый предмет, правила поведения в школе.Переписка с зарубежными сверстниками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"Spotlight"-6 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92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8" w:after="0" w:line="233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Виды отдыха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"Spotlight"-6 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92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8" w:after="0" w:line="233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Кдимат, погода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"Spotlight"-6 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96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88" w:after="0" w:line="233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Жизнь в городе/сельской местности. Описание родного города/села. Транспорт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"Spotlight"-6 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90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88" w:after="0" w:line="254" w:lineRule="auto"/>
              <w:ind w:left="72" w:right="288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Родная страна и страна/страны изучаемого языка.Их географическое положение, столицы, население; официальные </w:t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языки;достопримечательности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; культурные особенности (национальные праздники, традиции, обычаи)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"Spotlight"-6 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</w:tbl>
    <w:p w:rsidR="00D35FE1" w:rsidRDefault="00D35FE1">
      <w:pPr>
        <w:autoSpaceDE w:val="0"/>
        <w:autoSpaceDN w:val="0"/>
        <w:spacing w:after="0" w:line="14" w:lineRule="exact"/>
      </w:pPr>
    </w:p>
    <w:p w:rsidR="00D35FE1" w:rsidRDefault="00D35FE1">
      <w:pPr>
        <w:sectPr w:rsidR="00D35FE1">
          <w:pgSz w:w="16840" w:h="11900"/>
          <w:pgMar w:top="284" w:right="640" w:bottom="53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35FE1" w:rsidRDefault="00D35FE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9678"/>
        <w:gridCol w:w="528"/>
        <w:gridCol w:w="1128"/>
        <w:gridCol w:w="1154"/>
        <w:gridCol w:w="2630"/>
      </w:tblGrid>
      <w:tr w:rsidR="00D35FE1">
        <w:trPr>
          <w:trHeight w:hRule="exact" w:val="92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Выдающиеся люди родной страны и страны/стран изучаемого языка: учёные, писатели, поэты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"Spotlight"-6 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348"/>
        </w:trPr>
        <w:tc>
          <w:tcPr>
            <w:tcW w:w="10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D35FE1"/>
        </w:tc>
      </w:tr>
    </w:tbl>
    <w:p w:rsidR="00D35FE1" w:rsidRDefault="008F01BC">
      <w:pPr>
        <w:autoSpaceDE w:val="0"/>
        <w:autoSpaceDN w:val="0"/>
        <w:spacing w:before="188" w:after="94" w:line="233" w:lineRule="auto"/>
      </w:pPr>
      <w:r>
        <w:rPr>
          <w:rFonts w:ascii="Times New Roman" w:eastAsia="Times New Roman" w:hAnsi="Times New Roman"/>
          <w:b/>
          <w:color w:val="000000"/>
          <w:sz w:val="18"/>
        </w:rPr>
        <w:t>7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9942"/>
        <w:gridCol w:w="528"/>
        <w:gridCol w:w="1104"/>
        <w:gridCol w:w="1142"/>
        <w:gridCol w:w="2402"/>
      </w:tblGrid>
      <w:tr w:rsidR="00D35FE1">
        <w:trPr>
          <w:trHeight w:hRule="exact" w:val="350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0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9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2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80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D35FE1">
        <w:trPr>
          <w:trHeight w:hRule="exact" w:val="540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</w:tr>
      <w:tr w:rsidR="00D35FE1">
        <w:trPr>
          <w:trHeight w:hRule="exact" w:val="111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64" w:after="0" w:line="250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Семейные праздники. Обязанности подому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"Spotlight"-7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1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66" w:after="0" w:line="252" w:lineRule="auto"/>
              <w:ind w:left="72" w:right="7488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Внешность и характер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человека/литературного персонажа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"Spotlight"-7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1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66" w:after="0" w:line="23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Досуг и увлечения/хобби современного подростка (чтение, кино, театр, музей, спорт, музыка)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"Spotlight"-7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1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64" w:after="0" w:line="250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Здоровый образ жизни. Режим труда и отдыха.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Фитнес. Сбалансированное питани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"Spotlight"-7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1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Покупки: </w:t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одежда,обувь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продукты питания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"Spotlight"-7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1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66" w:after="0" w:line="252" w:lineRule="auto"/>
              <w:ind w:left="72" w:right="720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Школа. Школьная жизнь, школьная форма, изучаемые предметы, любимый предмет, правила поведения в школе, посещение школьной библиотеки/ресурсного центра.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Переписка с зарубежными сверстниками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"Spotlight"-7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0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64" w:after="0" w:line="25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"Spotlight"-7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</w:tbl>
    <w:p w:rsidR="00D35FE1" w:rsidRDefault="00D35FE1">
      <w:pPr>
        <w:autoSpaceDE w:val="0"/>
        <w:autoSpaceDN w:val="0"/>
        <w:spacing w:after="0" w:line="14" w:lineRule="exact"/>
      </w:pPr>
    </w:p>
    <w:p w:rsidR="00D35FE1" w:rsidRDefault="00D35FE1">
      <w:pPr>
        <w:sectPr w:rsidR="00D35FE1">
          <w:pgSz w:w="16840" w:h="11900"/>
          <w:pgMar w:top="284" w:right="640" w:bottom="41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35FE1" w:rsidRDefault="00D35FE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9942"/>
        <w:gridCol w:w="528"/>
        <w:gridCol w:w="1104"/>
        <w:gridCol w:w="1142"/>
        <w:gridCol w:w="2402"/>
      </w:tblGrid>
      <w:tr w:rsidR="00D35FE1">
        <w:trPr>
          <w:trHeight w:hRule="exact" w:val="111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66" w:after="0" w:line="247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Климат, погода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"Spotlight"-7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1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66" w:after="0" w:line="247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Жизнь в городе и сельской местности. Описание родного города/села. Транспорт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"Spotlight"-7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1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64" w:after="0" w:line="252" w:lineRule="auto"/>
              <w:ind w:left="72" w:right="6624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Средства массовой информации. Телевидение.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Журналы.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Интернет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"Spotlight"-7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1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64" w:after="0" w:line="245" w:lineRule="auto"/>
              <w:ind w:left="72" w:right="1584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Родная страна и страна/страны изучаемого языка. Их географическое положение, столицы; население; официальные языки; достопримечательности; культурные особенности (национальные праздники, традиции, обычаи)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"Spotlight"-7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1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Выдающиеся люди родной страны и страны/стран изучаемого языка: учёные, писатели, поэты, спортсмены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"Spotlight"-7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348"/>
        </w:trPr>
        <w:tc>
          <w:tcPr>
            <w:tcW w:w="10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D35FE1"/>
        </w:tc>
      </w:tr>
    </w:tbl>
    <w:p w:rsidR="00D35FE1" w:rsidRDefault="008F01BC">
      <w:pPr>
        <w:autoSpaceDE w:val="0"/>
        <w:autoSpaceDN w:val="0"/>
        <w:spacing w:before="188" w:after="94" w:line="230" w:lineRule="auto"/>
      </w:pPr>
      <w:r>
        <w:rPr>
          <w:rFonts w:ascii="Times New Roman" w:eastAsia="Times New Roman" w:hAnsi="Times New Roman"/>
          <w:b/>
          <w:color w:val="000000"/>
          <w:sz w:val="18"/>
        </w:rPr>
        <w:t>8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9918"/>
        <w:gridCol w:w="528"/>
        <w:gridCol w:w="1104"/>
        <w:gridCol w:w="1142"/>
        <w:gridCol w:w="2426"/>
      </w:tblGrid>
      <w:tr w:rsidR="00D35FE1">
        <w:trPr>
          <w:trHeight w:hRule="exact" w:val="348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9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2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D35FE1">
        <w:trPr>
          <w:trHeight w:hRule="exact" w:val="540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</w:tr>
      <w:tr w:rsidR="00D35FE1">
        <w:trPr>
          <w:trHeight w:hRule="exact" w:val="92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66" w:after="0" w:line="247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Взаимоотношения в семье и с друзьями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"Spotlight"-8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Презентации в Power Point Учи.ру</w:t>
            </w:r>
          </w:p>
        </w:tc>
      </w:tr>
      <w:tr w:rsidR="00D35FE1">
        <w:trPr>
          <w:trHeight w:hRule="exact" w:val="92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66" w:after="0" w:line="247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"Spotlight"-8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Презентации в Power Point Учи.ру</w:t>
            </w:r>
          </w:p>
        </w:tc>
      </w:tr>
      <w:tr w:rsidR="00D35FE1">
        <w:trPr>
          <w:trHeight w:hRule="exact" w:val="1000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Досуг и увлечения/хобби современного подростка (чтение, кино, театр, музей, спорт, музыка)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"Spotlight"-8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Презентации в Power Point Учи.ру</w:t>
            </w:r>
          </w:p>
        </w:tc>
      </w:tr>
    </w:tbl>
    <w:p w:rsidR="00D35FE1" w:rsidRDefault="00D35FE1">
      <w:pPr>
        <w:autoSpaceDE w:val="0"/>
        <w:autoSpaceDN w:val="0"/>
        <w:spacing w:after="0" w:line="14" w:lineRule="exact"/>
      </w:pPr>
    </w:p>
    <w:p w:rsidR="00D35FE1" w:rsidRDefault="00D35FE1">
      <w:pPr>
        <w:sectPr w:rsidR="00D35FE1">
          <w:pgSz w:w="16840" w:h="11900"/>
          <w:pgMar w:top="284" w:right="640" w:bottom="56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35FE1" w:rsidRDefault="00D35FE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9918"/>
        <w:gridCol w:w="528"/>
        <w:gridCol w:w="1104"/>
        <w:gridCol w:w="1142"/>
        <w:gridCol w:w="2426"/>
      </w:tblGrid>
      <w:tr w:rsidR="00D35FE1">
        <w:trPr>
          <w:trHeight w:hRule="exact" w:val="92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66" w:after="0" w:line="23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Здоровый образ жизни. Режим труда и отдыха. Фитнес. Сбалансированное питание. Посещение врача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"Spotlight"-8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Презентации в Power Point Учи.ру</w:t>
            </w:r>
          </w:p>
        </w:tc>
      </w:tr>
      <w:tr w:rsidR="00D35FE1">
        <w:trPr>
          <w:trHeight w:hRule="exact" w:val="92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66" w:after="0" w:line="247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Карманные деньги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"Spotlight"-8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Презентации в Power Point Учи.ру</w:t>
            </w:r>
          </w:p>
        </w:tc>
      </w:tr>
      <w:tr w:rsidR="00D35FE1">
        <w:trPr>
          <w:trHeight w:hRule="exact" w:val="92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66" w:after="0" w:line="252" w:lineRule="auto"/>
              <w:ind w:left="72" w:right="576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Школа, школьная жизнь, школьная форма, изучаемые предметы и отношение к ним.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Посещение школьной библиотеки/ресурсного центра. Переписка с зарубежными сверстниками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"Spotlight"-8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Презентации в Power Point Учи.ру</w:t>
            </w:r>
          </w:p>
        </w:tc>
      </w:tr>
      <w:tr w:rsidR="00D35FE1">
        <w:trPr>
          <w:trHeight w:hRule="exact" w:val="92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64" w:after="0" w:line="25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Виды отдыха в различное время года. Путешествия по России и зарубежным странам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"Spotlight"-8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Презентации в Power Point Учи.ру</w:t>
            </w:r>
          </w:p>
        </w:tc>
      </w:tr>
      <w:tr w:rsidR="00D35FE1">
        <w:trPr>
          <w:trHeight w:hRule="exact" w:val="92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66" w:after="0" w:line="230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Природа: флора и фауна. Проблемы экологии.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Климат, погода. Стихийные бедствия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"Spotlight"-8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Презентации в Power Point Учи.ру</w:t>
            </w:r>
          </w:p>
        </w:tc>
      </w:tr>
      <w:tr w:rsidR="00D35FE1">
        <w:trPr>
          <w:trHeight w:hRule="exact" w:val="92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66" w:after="0" w:line="247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Условия проживания в городской/сельской местности.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Транспорт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"Spotlight"-8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Презентации в Power Point Учи.ру</w:t>
            </w:r>
          </w:p>
        </w:tc>
      </w:tr>
      <w:tr w:rsidR="00D35FE1">
        <w:trPr>
          <w:trHeight w:hRule="exact" w:val="92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64" w:after="0" w:line="250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Средства массовой информации. Телевидение. Радио.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Пресса. Интернет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"Spotlight"-8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Презентации в Power Point Учи.ру</w:t>
            </w:r>
          </w:p>
        </w:tc>
      </w:tr>
      <w:tr w:rsidR="00D35FE1">
        <w:trPr>
          <w:trHeight w:hRule="exact" w:val="92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6" w:after="0" w:line="245" w:lineRule="auto"/>
              <w:ind w:left="72" w:right="1584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Родная страна </w:t>
            </w: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"Spotlight"-8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Презентации в Power Point Учи.ру</w:t>
            </w:r>
          </w:p>
        </w:tc>
      </w:tr>
      <w:tr w:rsidR="00D35FE1">
        <w:trPr>
          <w:trHeight w:hRule="exact" w:val="92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Выдающиеся люди родной страны и страны/стран изучаемого языка: учёные, писатели, поэты, художники, музыканты, спортсмены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0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УМК "Spotlight"-8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Презентации в Power Point Учи.ру</w:t>
            </w:r>
          </w:p>
        </w:tc>
      </w:tr>
      <w:tr w:rsidR="00D35FE1">
        <w:trPr>
          <w:trHeight w:hRule="exact" w:val="422"/>
        </w:trPr>
        <w:tc>
          <w:tcPr>
            <w:tcW w:w="10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D35FE1"/>
        </w:tc>
      </w:tr>
    </w:tbl>
    <w:p w:rsidR="00D35FE1" w:rsidRDefault="008F01BC">
      <w:pPr>
        <w:autoSpaceDE w:val="0"/>
        <w:autoSpaceDN w:val="0"/>
        <w:spacing w:before="186" w:after="94" w:line="233" w:lineRule="auto"/>
      </w:pPr>
      <w:r>
        <w:rPr>
          <w:rFonts w:ascii="Times New Roman" w:eastAsia="Times New Roman" w:hAnsi="Times New Roman"/>
          <w:b/>
          <w:color w:val="000000"/>
          <w:sz w:val="18"/>
        </w:rPr>
        <w:t>9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10698"/>
        <w:gridCol w:w="528"/>
        <w:gridCol w:w="1106"/>
        <w:gridCol w:w="1140"/>
        <w:gridCol w:w="1646"/>
      </w:tblGrid>
      <w:tr w:rsidR="00D35FE1">
        <w:trPr>
          <w:trHeight w:hRule="exact" w:val="348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0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D35FE1">
        <w:trPr>
          <w:trHeight w:hRule="exact" w:val="556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</w:tr>
    </w:tbl>
    <w:p w:rsidR="00D35FE1" w:rsidRDefault="00D35FE1">
      <w:pPr>
        <w:autoSpaceDE w:val="0"/>
        <w:autoSpaceDN w:val="0"/>
        <w:spacing w:after="0" w:line="14" w:lineRule="exact"/>
      </w:pPr>
    </w:p>
    <w:p w:rsidR="00D35FE1" w:rsidRDefault="00D35FE1">
      <w:pPr>
        <w:sectPr w:rsidR="00D35FE1">
          <w:pgSz w:w="16840" w:h="11900"/>
          <w:pgMar w:top="284" w:right="640" w:bottom="58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35FE1" w:rsidRDefault="00D35FE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10698"/>
        <w:gridCol w:w="528"/>
        <w:gridCol w:w="1106"/>
        <w:gridCol w:w="1140"/>
        <w:gridCol w:w="1646"/>
      </w:tblGrid>
      <w:tr w:rsidR="00D35FE1">
        <w:trPr>
          <w:trHeight w:hRule="exact" w:val="116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66" w:after="0" w:line="247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Конфликты иихрешения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УМК "Spotlight"-9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1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66" w:after="0" w:line="247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УМК "Spotlight"-9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1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jc w:val="center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Досуг и увлечения/хобби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Роль книги в жизни подростка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УМК "Spotlight"-9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1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Здоровый образ жизни. Режим труда и отдыха. Фитнес. Сбалансированное питание. Посещение врача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УМК "Spotlight"-9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1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66" w:after="0" w:line="247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Карманные деньги. Молодёжная мода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УМК "Spotlight"-9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1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64" w:after="0" w:line="252" w:lineRule="auto"/>
              <w:ind w:left="72" w:right="720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Школа, школьная жизнь, изучаемые предметы и отношение к ним. Взаимоотношения в школе, проблемы и их решение.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Переписка с зарубежными сверстниками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УМК "Spotlight"-9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1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64" w:after="0" w:line="250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Виды отдыха в различное время года. Путешествия по России и зарубежным странам.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Транспорт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УМК "Spotlight"-9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1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66" w:after="0" w:line="230" w:lineRule="auto"/>
              <w:ind w:left="72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Стихийные бедствия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УМК "Spotlight"-9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09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64" w:after="0" w:line="252" w:lineRule="auto"/>
              <w:ind w:left="72" w:right="7488"/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Средства массовой информации. Телевидение.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Радио.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Пресса. Интернет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УМК "Spotlight"-9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</w:tbl>
    <w:p w:rsidR="00D35FE1" w:rsidRDefault="00D35FE1">
      <w:pPr>
        <w:autoSpaceDE w:val="0"/>
        <w:autoSpaceDN w:val="0"/>
        <w:spacing w:after="0" w:line="14" w:lineRule="exact"/>
      </w:pPr>
    </w:p>
    <w:p w:rsidR="00D35FE1" w:rsidRDefault="00D35FE1">
      <w:pPr>
        <w:sectPr w:rsidR="00D35FE1">
          <w:pgSz w:w="16840" w:h="11900"/>
          <w:pgMar w:top="284" w:right="640" w:bottom="61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35FE1" w:rsidRDefault="00D35FE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10698"/>
        <w:gridCol w:w="528"/>
        <w:gridCol w:w="1106"/>
        <w:gridCol w:w="1140"/>
        <w:gridCol w:w="1646"/>
      </w:tblGrid>
      <w:tr w:rsidR="00D35FE1">
        <w:trPr>
          <w:trHeight w:hRule="exact" w:val="111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Родная страна </w:t>
            </w: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 страна/страны изучаемого языка. Их географическое положение, столицы и крупные города; население; официальные языки. Достопримечательности, культурные особенности (национальные праздники, знаменателные даты, традиции, обычаи); страницы истории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УМК "Spotlight"-9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111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Выдающиеся люди родной страны и страны/стран изучаемого языка, их квлад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8" w:after="0" w:line="25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Аудиоприложение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УМК "Spotlight"-9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Презентации в Power Point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Учи.ру</w:t>
            </w:r>
          </w:p>
        </w:tc>
      </w:tr>
      <w:tr w:rsidR="00D35FE1">
        <w:trPr>
          <w:trHeight w:hRule="exact" w:val="328"/>
        </w:trPr>
        <w:tc>
          <w:tcPr>
            <w:tcW w:w="1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D35FE1"/>
        </w:tc>
      </w:tr>
    </w:tbl>
    <w:p w:rsidR="00D35FE1" w:rsidRDefault="00D35FE1">
      <w:pPr>
        <w:autoSpaceDE w:val="0"/>
        <w:autoSpaceDN w:val="0"/>
        <w:spacing w:after="0" w:line="14" w:lineRule="exact"/>
      </w:pPr>
    </w:p>
    <w:p w:rsidR="00D35FE1" w:rsidRDefault="00D35FE1">
      <w:pPr>
        <w:sectPr w:rsidR="00D35FE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D35FE1" w:rsidRDefault="00D35FE1">
      <w:pPr>
        <w:autoSpaceDE w:val="0"/>
        <w:autoSpaceDN w:val="0"/>
        <w:spacing w:after="78" w:line="220" w:lineRule="exact"/>
      </w:pPr>
    </w:p>
    <w:p w:rsidR="00D35FE1" w:rsidRDefault="008F01BC">
      <w:pPr>
        <w:autoSpaceDE w:val="0"/>
        <w:autoSpaceDN w:val="0"/>
        <w:spacing w:after="140" w:line="382" w:lineRule="auto"/>
        <w:ind w:right="6624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5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4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D35FE1">
        <w:trPr>
          <w:trHeight w:hRule="exact" w:val="828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FE1" w:rsidRDefault="00D35FE1"/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Школьное расписание (дни недели).</w:t>
            </w:r>
          </w:p>
          <w:p w:rsidR="00D35FE1" w:rsidRPr="00941521" w:rsidRDefault="008F01BC">
            <w:pPr>
              <w:autoSpaceDE w:val="0"/>
              <w:autoSpaceDN w:val="0"/>
              <w:spacing w:before="70" w:after="0" w:line="271" w:lineRule="auto"/>
              <w:ind w:left="72" w:right="288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Вводный инструктаж по ОТ на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рабочем месте для учащихся пятых классов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Школьные принадлежности.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Классный кабинет.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Распорядок школьного дня.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Домашнее задание.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Школьные правила.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Школьная форма.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Школьные кружки.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Мои друзья. Мои одноклассники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Английская школа.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71" w:lineRule="auto"/>
              <w:ind w:left="72" w:right="43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Переписка с зарубежными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сверстниками. Письма друзьям по переписке в английскую школу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Переписка с зарубежными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сверстниками. Друзья.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Переписка с зарубежными сверстниками.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Школа моей мечты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Члены семьи.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Семейные традиции.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Домашний питомец.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Семейные праздники: мой День рождения.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Домашние обязанности.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Любимые занятия членов семьи.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Семейный выходной.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Семейные праздники: Новый год, Новый год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Профессии членов семьи.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 друзьями в школе.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 улице с друзьями.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Лучший друг/подруга.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Профессии, которые мы выбираем.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Описание внешности.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Описание характера.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Внешность и характер членов моей семьи.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Внешность и характер моих друзей.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Мои любимые литературные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персонажи: внешность и характер.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Свободное время.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Чтение книг.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Родная литература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Любимая книга.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Кино и фотография.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Любимые мультфильмы и их герои.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Увлечения моих друзей.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Спорт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Времена года.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Времена года и погода.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Погода в Великобритании.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Природа Великобритании.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Дикие и домашние животные. Дикие животные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Дикие и домашние животные. В зоопарке.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Разнообразие природы России.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Природа в Англии.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Дикие и домашние животные. На ферме: домашние животные.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Мой школьный день.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Мой день на каникулах.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Еда для здоровья.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Правильный перекус.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Москва.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Лондон.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Сувениры из Москвы и Лондона.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Природа Великобритании.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Родная страна. Российские города.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Города Великобритании.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Достопримечательности Лондона. Тауэр.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Достопримечательности Лондона. Биг-Бен.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Достопримечательности Лондона. Букингемский дворец.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Достопримечательности Москвы. Кремль.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Достопримечательности Москвы. Московский зоопарк.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62" w:lineRule="auto"/>
              <w:ind w:left="72" w:right="1440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Санкт-Петербург и его достопримечательности.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Достопримечательности Лондона. Лондонский зоопарк.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Музеи Лондона.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Музеи Москвы.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Москва – день города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Традиции Великобритании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Российские традиции.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Национальные праздники России.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62" w:lineRule="auto"/>
              <w:ind w:left="72" w:right="129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Национальные праздники Великобритании.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Моя малая родина.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62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Городской и междугородний транспорт.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Карта моего города/региона.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сориентироваться в городе.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Транспорт в Москве и в Лондоне.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Продукты питания.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Одежда.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Обувь.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Общение в магазине.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62" w:lineRule="auto"/>
              <w:ind w:left="72" w:right="864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Выбор необходимых товаров в магазине.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Выдающиеся люди прошлого.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Знаменитые писатели России.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Писатели Великобритании.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Английский писатель.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Известные поэты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Известные поэты Великобритании.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Персонажи произведений английских и российских писателей, сказочные персонажи.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Мы думаем о каникулах.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Отдых зимой и летом.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Лето в деревне.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Лето у моря.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49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 летнем лагере.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D35FE1" w:rsidRPr="00941521" w:rsidRDefault="00D35FE1">
      <w:pPr>
        <w:autoSpaceDE w:val="0"/>
        <w:autoSpaceDN w:val="0"/>
        <w:spacing w:after="0" w:line="14" w:lineRule="exact"/>
        <w:rPr>
          <w:lang w:val="ru-RU"/>
        </w:rPr>
      </w:pP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84" w:right="650" w:bottom="10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D35FE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130"/>
        <w:gridCol w:w="732"/>
        <w:gridCol w:w="1620"/>
        <w:gridCol w:w="1668"/>
        <w:gridCol w:w="1826"/>
      </w:tblGrid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100. В спортивном лагере.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  <w:ind w:right="432"/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Природа. Погода. Каникулы. Виды </w:t>
            </w:r>
            <w:r w:rsidRPr="00941521">
              <w:rPr>
                <w:lang w:val="ru-RU"/>
              </w:rPr>
              <w:tab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отдыха.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 w:rsidRPr="00CF7CFA">
        <w:trPr>
          <w:trHeight w:hRule="exact" w:val="351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4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 Обобщающее повторение.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98" w:after="0" w:line="286" w:lineRule="auto"/>
              <w:ind w:left="72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Письменный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контроль;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Диктант;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941521">
              <w:rPr>
                <w:lang w:val="ru-RU"/>
              </w:rPr>
              <w:br/>
            </w:r>
            <w:proofErr w:type="gramStart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Оценочного </w:t>
            </w:r>
            <w:r w:rsidRPr="00941521">
              <w:rPr>
                <w:lang w:val="ru-RU"/>
              </w:rPr>
              <w:br/>
            </w: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35FE1">
        <w:trPr>
          <w:trHeight w:hRule="exact" w:val="830"/>
        </w:trPr>
        <w:tc>
          <w:tcPr>
            <w:tcW w:w="4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Pr="00941521" w:rsidRDefault="008F01BC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9415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35FE1" w:rsidRDefault="008F01B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</w:tr>
    </w:tbl>
    <w:p w:rsidR="00D35FE1" w:rsidRDefault="00D35FE1">
      <w:pPr>
        <w:autoSpaceDE w:val="0"/>
        <w:autoSpaceDN w:val="0"/>
        <w:spacing w:after="0" w:line="14" w:lineRule="exact"/>
      </w:pPr>
    </w:p>
    <w:p w:rsidR="00D35FE1" w:rsidRDefault="00D35FE1">
      <w:pPr>
        <w:sectPr w:rsidR="00D35FE1">
          <w:pgSz w:w="11900" w:h="16840"/>
          <w:pgMar w:top="284" w:right="650" w:bottom="5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8F01BC">
      <w:pPr>
        <w:autoSpaceDE w:val="0"/>
        <w:autoSpaceDN w:val="0"/>
        <w:spacing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D35FE1" w:rsidRPr="00941521" w:rsidRDefault="008F01BC">
      <w:pPr>
        <w:autoSpaceDE w:val="0"/>
        <w:autoSpaceDN w:val="0"/>
        <w:spacing w:before="346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5 КЛАСС</w:t>
      </w:r>
    </w:p>
    <w:p w:rsidR="00D35FE1" w:rsidRPr="00941521" w:rsidRDefault="008F01BC">
      <w:pPr>
        <w:autoSpaceDE w:val="0"/>
        <w:autoSpaceDN w:val="0"/>
        <w:spacing w:before="166" w:after="0" w:line="262" w:lineRule="auto"/>
        <w:ind w:right="72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Ваулина Ю.Е., Дули Д., Подоляко О.Е. и другие. Английский язык. 5 класс. АО «</w:t>
      </w: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Издательство«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Просвещение»;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6 КЛАСС</w:t>
      </w:r>
    </w:p>
    <w:p w:rsidR="00D35FE1" w:rsidRPr="00941521" w:rsidRDefault="008F01BC">
      <w:pPr>
        <w:autoSpaceDE w:val="0"/>
        <w:autoSpaceDN w:val="0"/>
        <w:spacing w:before="166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Ваулина Ю.Е., Дули Д., Подоляко О.Е. и другие Английский язык. 6 класс. ;</w:t>
      </w:r>
    </w:p>
    <w:p w:rsidR="00D35FE1" w:rsidRPr="00941521" w:rsidRDefault="008F01BC">
      <w:pPr>
        <w:autoSpaceDE w:val="0"/>
        <w:autoSpaceDN w:val="0"/>
        <w:spacing w:before="264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7 КЛАСС</w:t>
      </w:r>
    </w:p>
    <w:p w:rsidR="00D35FE1" w:rsidRPr="00941521" w:rsidRDefault="008F01BC">
      <w:pPr>
        <w:autoSpaceDE w:val="0"/>
        <w:autoSpaceDN w:val="0"/>
        <w:spacing w:before="168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Ваулина Ю.Е., Дули Д., Подоляко О.Е. и другие Английский язык. 7 класс. ;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:rsidR="00D35FE1" w:rsidRPr="00941521" w:rsidRDefault="008F01BC">
      <w:pPr>
        <w:autoSpaceDE w:val="0"/>
        <w:autoSpaceDN w:val="0"/>
        <w:spacing w:before="166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Ваулина Ю.Е., Дули Д., Подоляко О.Е. и другие Английский язык. 8 класс. ;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:rsidR="00D35FE1" w:rsidRPr="00941521" w:rsidRDefault="008F01BC">
      <w:pPr>
        <w:autoSpaceDE w:val="0"/>
        <w:autoSpaceDN w:val="0"/>
        <w:spacing w:before="166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Ваулина Ю.Е., Дули Д., Подоляко О.Е. и другие Английский язык. 9 класс. ;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5 КЛАСС</w:t>
      </w:r>
    </w:p>
    <w:p w:rsidR="00D35FE1" w:rsidRPr="00941521" w:rsidRDefault="008F01BC">
      <w:pPr>
        <w:autoSpaceDE w:val="0"/>
        <w:autoSpaceDN w:val="0"/>
        <w:spacing w:before="166" w:after="0" w:line="281" w:lineRule="auto"/>
        <w:ind w:right="504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УМК "Английский в фокусе":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1) учебник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2) книга для учителя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3) рабочая тетрадь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4) тренировочные упражнения для подготовки к ОГЭ 5) тесты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6 КЛАСС</w:t>
      </w:r>
    </w:p>
    <w:p w:rsidR="00D35FE1" w:rsidRPr="00941521" w:rsidRDefault="008F01BC">
      <w:pPr>
        <w:autoSpaceDE w:val="0"/>
        <w:autoSpaceDN w:val="0"/>
        <w:spacing w:before="166" w:after="0" w:line="283" w:lineRule="auto"/>
        <w:ind w:right="504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УМК "Английский в фокусе":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1) учебник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2) книга для учителя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3) рабочая тетрадь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4) тренировочные упражнения для подготовки к ОГЭ 5) тесты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7 КЛАСС</w:t>
      </w:r>
    </w:p>
    <w:p w:rsidR="00D35FE1" w:rsidRPr="00941521" w:rsidRDefault="008F01BC">
      <w:pPr>
        <w:autoSpaceDE w:val="0"/>
        <w:autoSpaceDN w:val="0"/>
        <w:spacing w:before="166" w:after="0" w:line="281" w:lineRule="auto"/>
        <w:ind w:right="5040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УМК "Английский в фокусе":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1) учебник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2) книга для учителя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3) рабочая тетрадь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4) тренировочные упражнения для подготовки к ОГЭ 5) тесты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:rsidR="00D35FE1" w:rsidRPr="00941521" w:rsidRDefault="008F01BC">
      <w:pPr>
        <w:autoSpaceDE w:val="0"/>
        <w:autoSpaceDN w:val="0"/>
        <w:spacing w:before="166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УМК "Английский в фокусе": </w:t>
      </w:r>
    </w:p>
    <w:p w:rsidR="00D35FE1" w:rsidRPr="00941521" w:rsidRDefault="00D35FE1">
      <w:pPr>
        <w:rPr>
          <w:lang w:val="ru-RU"/>
        </w:rPr>
        <w:sectPr w:rsidR="00D35FE1" w:rsidRPr="00941521">
          <w:pgSz w:w="11900" w:h="16840"/>
          <w:pgMar w:top="298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35FE1" w:rsidRPr="00941521" w:rsidRDefault="008F01BC">
      <w:pPr>
        <w:autoSpaceDE w:val="0"/>
        <w:autoSpaceDN w:val="0"/>
        <w:spacing w:after="0" w:line="281" w:lineRule="auto"/>
        <w:ind w:right="4176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1) учебник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2) книга для учителя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3) рабочая тетрадь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4) тренировочные упражнения для подготовки к ОГЭ 5) тесты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:rsidR="00D35FE1" w:rsidRPr="00941521" w:rsidRDefault="008F01BC">
      <w:pPr>
        <w:autoSpaceDE w:val="0"/>
        <w:autoSpaceDN w:val="0"/>
        <w:spacing w:before="166" w:after="0" w:line="283" w:lineRule="auto"/>
        <w:ind w:right="4176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УМК "Английский в фокусе":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1) учебник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2) книга для учителя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3) рабочая тетрадь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4) тренировочные упражнения для подготовки к ОГЭ 5) тесты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5 КЛАСС</w:t>
      </w:r>
    </w:p>
    <w:p w:rsidR="00D35FE1" w:rsidRPr="00941521" w:rsidRDefault="008F01BC">
      <w:pPr>
        <w:autoSpaceDE w:val="0"/>
        <w:autoSpaceDN w:val="0"/>
        <w:spacing w:before="166" w:after="0" w:line="262" w:lineRule="auto"/>
        <w:ind w:right="8784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УЧИ. РУ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ЯКласс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6 КЛАСС</w:t>
      </w:r>
    </w:p>
    <w:p w:rsidR="00D35FE1" w:rsidRPr="00941521" w:rsidRDefault="008F01BC">
      <w:pPr>
        <w:autoSpaceDE w:val="0"/>
        <w:autoSpaceDN w:val="0"/>
        <w:spacing w:before="166" w:after="0" w:line="262" w:lineRule="auto"/>
        <w:ind w:right="8784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УЧИ. РУ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ЯКласс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7 КЛАСС</w:t>
      </w:r>
    </w:p>
    <w:p w:rsidR="00D35FE1" w:rsidRPr="00941521" w:rsidRDefault="008F01BC">
      <w:pPr>
        <w:autoSpaceDE w:val="0"/>
        <w:autoSpaceDN w:val="0"/>
        <w:spacing w:before="166" w:after="0" w:line="262" w:lineRule="auto"/>
        <w:ind w:right="8784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УЧИ. РУ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ЯКласс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:rsidR="00D35FE1" w:rsidRPr="00941521" w:rsidRDefault="008F01BC">
      <w:pPr>
        <w:autoSpaceDE w:val="0"/>
        <w:autoSpaceDN w:val="0"/>
        <w:spacing w:before="166" w:after="0" w:line="262" w:lineRule="auto"/>
        <w:ind w:right="8784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УЧИ. РУ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ЯКласс</w:t>
      </w:r>
    </w:p>
    <w:p w:rsidR="00D35FE1" w:rsidRPr="00941521" w:rsidRDefault="008F01BC">
      <w:pPr>
        <w:autoSpaceDE w:val="0"/>
        <w:autoSpaceDN w:val="0"/>
        <w:spacing w:before="262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:rsidR="00D35FE1" w:rsidRPr="00941521" w:rsidRDefault="008F01BC">
      <w:pPr>
        <w:autoSpaceDE w:val="0"/>
        <w:autoSpaceDN w:val="0"/>
        <w:spacing w:before="168" w:after="0" w:line="262" w:lineRule="auto"/>
        <w:ind w:right="8784"/>
        <w:rPr>
          <w:lang w:val="ru-RU"/>
        </w:r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УЧИ. РУ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ЯКласс</w:t>
      </w:r>
    </w:p>
    <w:p w:rsidR="00D35FE1" w:rsidRPr="00941521" w:rsidRDefault="00D35FE1">
      <w:pPr>
        <w:autoSpaceDE w:val="0"/>
        <w:autoSpaceDN w:val="0"/>
        <w:spacing w:after="78" w:line="220" w:lineRule="exact"/>
        <w:rPr>
          <w:lang w:val="ru-RU"/>
        </w:rPr>
      </w:pPr>
    </w:p>
    <w:p w:rsidR="00D35FE1" w:rsidRPr="00941521" w:rsidRDefault="008F01BC">
      <w:pPr>
        <w:autoSpaceDE w:val="0"/>
        <w:autoSpaceDN w:val="0"/>
        <w:spacing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D35FE1" w:rsidRPr="00941521" w:rsidRDefault="008F01BC">
      <w:pPr>
        <w:autoSpaceDE w:val="0"/>
        <w:autoSpaceDN w:val="0"/>
        <w:spacing w:before="346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D35FE1" w:rsidRPr="00941521" w:rsidRDefault="008F01BC">
      <w:pPr>
        <w:autoSpaceDE w:val="0"/>
        <w:autoSpaceDN w:val="0"/>
        <w:spacing w:before="166" w:after="0" w:line="281" w:lineRule="auto"/>
        <w:ind w:right="9504"/>
        <w:rPr>
          <w:lang w:val="ru-RU"/>
        </w:rPr>
      </w:pPr>
      <w:proofErr w:type="gramStart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плакаты</w:t>
      </w:r>
      <w:proofErr w:type="gramEnd"/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картинки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карточки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доска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 xml:space="preserve">экран </w:t>
      </w:r>
      <w:r w:rsidRPr="00941521">
        <w:rPr>
          <w:lang w:val="ru-RU"/>
        </w:rPr>
        <w:br/>
      </w: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нетбук</w:t>
      </w:r>
    </w:p>
    <w:p w:rsidR="00D35FE1" w:rsidRPr="00941521" w:rsidRDefault="008F01BC">
      <w:pPr>
        <w:autoSpaceDE w:val="0"/>
        <w:autoSpaceDN w:val="0"/>
        <w:spacing w:before="264" w:after="0" w:line="230" w:lineRule="auto"/>
        <w:rPr>
          <w:lang w:val="ru-RU"/>
        </w:rPr>
      </w:pPr>
      <w:r w:rsidRPr="00941521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D35FE1" w:rsidRPr="00941521" w:rsidRDefault="008F01BC" w:rsidP="00941521">
      <w:pPr>
        <w:autoSpaceDE w:val="0"/>
        <w:autoSpaceDN w:val="0"/>
        <w:spacing w:before="168" w:after="0" w:line="230" w:lineRule="auto"/>
        <w:rPr>
          <w:lang w:val="ru-RU"/>
        </w:rPr>
        <w:sectPr w:rsidR="00D35FE1" w:rsidRPr="0094152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941521">
        <w:rPr>
          <w:rFonts w:ascii="Times New Roman" w:eastAsia="Times New Roman" w:hAnsi="Times New Roman"/>
          <w:color w:val="000000"/>
          <w:sz w:val="24"/>
          <w:lang w:val="ru-RU"/>
        </w:rPr>
        <w:t>об</w:t>
      </w:r>
      <w:r w:rsidR="00941521">
        <w:rPr>
          <w:rFonts w:ascii="Times New Roman" w:eastAsia="Times New Roman" w:hAnsi="Times New Roman"/>
          <w:color w:val="000000"/>
          <w:sz w:val="24"/>
          <w:lang w:val="ru-RU"/>
        </w:rPr>
        <w:t>орудование лингафонного кабинет</w:t>
      </w:r>
    </w:p>
    <w:p w:rsidR="008F01BC" w:rsidRPr="00941521" w:rsidRDefault="008F01BC" w:rsidP="00941521">
      <w:pPr>
        <w:rPr>
          <w:lang w:val="ru-RU"/>
        </w:rPr>
      </w:pPr>
    </w:p>
    <w:sectPr w:rsidR="008F01BC" w:rsidRPr="00941521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3D0" w:rsidRDefault="005033D0" w:rsidP="00CF7CFA">
      <w:pPr>
        <w:spacing w:after="0" w:line="240" w:lineRule="auto"/>
      </w:pPr>
      <w:r>
        <w:separator/>
      </w:r>
    </w:p>
  </w:endnote>
  <w:endnote w:type="continuationSeparator" w:id="0">
    <w:p w:rsidR="005033D0" w:rsidRDefault="005033D0" w:rsidP="00CF7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3D0" w:rsidRDefault="005033D0" w:rsidP="00CF7CFA">
      <w:pPr>
        <w:spacing w:after="0" w:line="240" w:lineRule="auto"/>
      </w:pPr>
      <w:r>
        <w:separator/>
      </w:r>
    </w:p>
  </w:footnote>
  <w:footnote w:type="continuationSeparator" w:id="0">
    <w:p w:rsidR="005033D0" w:rsidRDefault="005033D0" w:rsidP="00CF7C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033D0"/>
    <w:rsid w:val="008F01BC"/>
    <w:rsid w:val="00941521"/>
    <w:rsid w:val="00AA1D8D"/>
    <w:rsid w:val="00B47730"/>
    <w:rsid w:val="00CB0664"/>
    <w:rsid w:val="00CF7CFA"/>
    <w:rsid w:val="00D35FE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3EDF42AF-7848-4D8E-9A56-326E081B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9C807C7-B436-4F22-9678-45015168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22795</Words>
  <Characters>129938</Characters>
  <Application>Microsoft Office Word</Application>
  <DocSecurity>0</DocSecurity>
  <Lines>1082</Lines>
  <Paragraphs>304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152429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Регина</cp:lastModifiedBy>
  <cp:revision>3</cp:revision>
  <dcterms:created xsi:type="dcterms:W3CDTF">2013-12-23T23:15:00Z</dcterms:created>
  <dcterms:modified xsi:type="dcterms:W3CDTF">2022-12-05T17:32:00Z</dcterms:modified>
  <cp:category/>
</cp:coreProperties>
</file>